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5F94D" w14:textId="77777777" w:rsidR="00A7751B" w:rsidRPr="00DF143B" w:rsidRDefault="0074658D" w:rsidP="00DF143B">
      <w:pPr>
        <w:pStyle w:val="Ttulo1"/>
        <w:keepNext w:val="0"/>
        <w:keepLines w:val="0"/>
        <w:spacing w:after="160"/>
        <w:ind w:left="510" w:hanging="510"/>
        <w:contextualSpacing/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</w:pPr>
      <w:r w:rsidRPr="00DF143B"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  <w:t>Plantilla · Registro de revisiones y aprobaciones</w:t>
      </w:r>
    </w:p>
    <w:p w14:paraId="4899D7C3" w14:textId="0E60DC72" w:rsidR="00A7751B" w:rsidRPr="002A0CC0" w:rsidRDefault="0074658D">
      <w:r w:rsidRPr="1B60CA4E">
        <w:rPr>
          <w:b/>
          <w:bCs/>
          <w:color w:val="5A5A5A"/>
          <w:sz w:val="20"/>
          <w:szCs w:val="20"/>
        </w:rPr>
        <w:t>FT-SW-00</w:t>
      </w:r>
      <w:r w:rsidR="56C29322" w:rsidRPr="1B60CA4E">
        <w:rPr>
          <w:b/>
          <w:bCs/>
          <w:color w:val="5A5A5A"/>
          <w:sz w:val="20"/>
          <w:szCs w:val="20"/>
        </w:rPr>
        <w:t>5</w:t>
      </w:r>
      <w:r w:rsidR="007B21DD">
        <w:rPr>
          <w:b/>
          <w:bCs/>
          <w:color w:val="5A5A5A"/>
          <w:sz w:val="20"/>
          <w:szCs w:val="20"/>
        </w:rPr>
        <w:t>-C5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19"/>
        <w:gridCol w:w="2519"/>
        <w:gridCol w:w="2519"/>
        <w:gridCol w:w="2519"/>
      </w:tblGrid>
      <w:tr w:rsidR="00A7751B" w:rsidRPr="002A0CC0" w14:paraId="46CAC4E0" w14:textId="77777777" w:rsidTr="00DF143B">
        <w:trPr>
          <w:jc w:val="center"/>
        </w:trPr>
        <w:tc>
          <w:tcPr>
            <w:tcW w:w="252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F7370B" w14:textId="77777777" w:rsidR="00A7751B" w:rsidRPr="002A0CC0" w:rsidRDefault="0074658D">
            <w:pPr>
              <w:jc w:val="center"/>
            </w:pPr>
            <w:r w:rsidRPr="002A0CC0">
              <w:rPr>
                <w:rFonts w:ascii="Aptos" w:hAnsi="Aptos"/>
                <w:b/>
                <w:sz w:val="19"/>
              </w:rPr>
              <w:t>Versión plantilla</w:t>
            </w:r>
          </w:p>
        </w:tc>
        <w:tc>
          <w:tcPr>
            <w:tcW w:w="25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078DB8" w14:textId="7241A0D6" w:rsidR="00A7751B" w:rsidRPr="002A0CC0" w:rsidRDefault="0074658D">
            <w:r w:rsidRPr="002A0CC0">
              <w:rPr>
                <w:rFonts w:ascii="Aptos" w:hAnsi="Aptos"/>
                <w:sz w:val="19"/>
              </w:rPr>
              <w:t>0.1</w:t>
            </w:r>
            <w:r w:rsidR="0093496C">
              <w:rPr>
                <w:rFonts w:ascii="Aptos" w:hAnsi="Aptos"/>
                <w:sz w:val="19"/>
              </w:rPr>
              <w:t>.0</w:t>
            </w:r>
          </w:p>
        </w:tc>
        <w:tc>
          <w:tcPr>
            <w:tcW w:w="252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D494D3" w14:textId="77777777" w:rsidR="00A7751B" w:rsidRPr="002A0CC0" w:rsidRDefault="0074658D">
            <w:pPr>
              <w:jc w:val="center"/>
            </w:pPr>
            <w:r w:rsidRPr="002A0CC0">
              <w:rPr>
                <w:rFonts w:ascii="Aptos" w:hAnsi="Aptos"/>
                <w:b/>
                <w:sz w:val="19"/>
              </w:rPr>
              <w:t>Estado</w:t>
            </w:r>
          </w:p>
        </w:tc>
        <w:tc>
          <w:tcPr>
            <w:tcW w:w="25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5E3957" w14:textId="4F202077" w:rsidR="00A7751B" w:rsidRPr="002A0CC0" w:rsidRDefault="00824706">
            <w:r>
              <w:rPr>
                <w:rFonts w:ascii="Aptos" w:hAnsi="Aptos"/>
                <w:sz w:val="19"/>
              </w:rPr>
              <w:t>Aprobado</w:t>
            </w:r>
          </w:p>
        </w:tc>
      </w:tr>
      <w:tr w:rsidR="00A7751B" w:rsidRPr="002A0CC0" w14:paraId="4FC89DD8" w14:textId="77777777" w:rsidTr="00DF143B">
        <w:trPr>
          <w:jc w:val="center"/>
        </w:trPr>
        <w:tc>
          <w:tcPr>
            <w:tcW w:w="252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EFB265" w14:textId="77777777" w:rsidR="00A7751B" w:rsidRPr="002A0CC0" w:rsidRDefault="0074658D">
            <w:pPr>
              <w:jc w:val="center"/>
            </w:pPr>
            <w:r w:rsidRPr="002A0CC0">
              <w:rPr>
                <w:rFonts w:ascii="Aptos" w:hAnsi="Aptos"/>
                <w:b/>
                <w:sz w:val="19"/>
              </w:rPr>
              <w:t>Área</w:t>
            </w:r>
          </w:p>
        </w:tc>
        <w:tc>
          <w:tcPr>
            <w:tcW w:w="25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9BB18B" w14:textId="77777777" w:rsidR="00A7751B" w:rsidRPr="002A0CC0" w:rsidRDefault="0074658D">
            <w:r w:rsidRPr="002A0CC0">
              <w:rPr>
                <w:rFonts w:ascii="Aptos" w:hAnsi="Aptos"/>
                <w:sz w:val="19"/>
              </w:rPr>
              <w:t>Desarrollo / SGC</w:t>
            </w:r>
          </w:p>
        </w:tc>
        <w:tc>
          <w:tcPr>
            <w:tcW w:w="252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F70E38" w14:textId="77777777" w:rsidR="00A7751B" w:rsidRPr="002A0CC0" w:rsidRDefault="0074658D">
            <w:pPr>
              <w:jc w:val="center"/>
            </w:pPr>
            <w:r w:rsidRPr="002A0CC0">
              <w:rPr>
                <w:rFonts w:ascii="Aptos" w:hAnsi="Aptos"/>
                <w:b/>
                <w:sz w:val="19"/>
              </w:rPr>
              <w:t>Fecha</w:t>
            </w:r>
          </w:p>
        </w:tc>
        <w:tc>
          <w:tcPr>
            <w:tcW w:w="25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E94353" w14:textId="09962B7E" w:rsidR="00A7751B" w:rsidRPr="002A0CC0" w:rsidRDefault="009E7F12">
            <w:r>
              <w:rPr>
                <w:rFonts w:ascii="Aptos" w:hAnsi="Aptos"/>
                <w:sz w:val="19"/>
              </w:rPr>
              <w:t>05/05/202</w:t>
            </w:r>
            <w:r w:rsidR="001F0CAD">
              <w:rPr>
                <w:rFonts w:ascii="Aptos" w:hAnsi="Aptos"/>
                <w:sz w:val="19"/>
              </w:rPr>
              <w:t>6</w:t>
            </w:r>
          </w:p>
        </w:tc>
      </w:tr>
    </w:tbl>
    <w:p w14:paraId="5E5C4760" w14:textId="77777777" w:rsidR="00A7751B" w:rsidRPr="002A0CC0" w:rsidRDefault="00A7751B"/>
    <w:p w14:paraId="152B1AE6" w14:textId="77777777" w:rsidR="00A7751B" w:rsidRPr="002A0CC0" w:rsidRDefault="0074658D">
      <w:pPr>
        <w:pStyle w:val="BodySmall"/>
        <w:rPr>
          <w:lang w:val="es-ES"/>
        </w:rPr>
      </w:pPr>
      <w:r w:rsidRPr="002A0CC0">
        <w:rPr>
          <w:b/>
          <w:lang w:val="es-ES"/>
        </w:rPr>
        <w:t xml:space="preserve">Objetivo de la plantilla. </w:t>
      </w:r>
      <w:r w:rsidRPr="002A0CC0">
        <w:rPr>
          <w:lang w:val="es-ES"/>
        </w:rPr>
        <w:t>Dejar evidencia trazable de revisiones técnicas, revisiones documentales y aprobaciones formales dentro del ciclo de vida del software.</w:t>
      </w:r>
    </w:p>
    <w:p w14:paraId="31B3A80C" w14:textId="77777777" w:rsidR="00A7751B" w:rsidRPr="002A0CC0" w:rsidRDefault="0074658D">
      <w:pPr>
        <w:pStyle w:val="BodySmall"/>
        <w:rPr>
          <w:lang w:val="es-ES"/>
        </w:rPr>
      </w:pPr>
      <w:r w:rsidRPr="002A0CC0">
        <w:rPr>
          <w:b/>
          <w:lang w:val="es-ES"/>
        </w:rPr>
        <w:t xml:space="preserve">Instrucción de uso. </w:t>
      </w:r>
      <w:r w:rsidRPr="002A0CC0">
        <w:rPr>
          <w:lang w:val="es-ES"/>
        </w:rPr>
        <w:t>Completar los campos editables, mantener control de versión y vincular la evidencia soporte cuando aplique.</w:t>
      </w:r>
    </w:p>
    <w:p w14:paraId="1A308E16" w14:textId="77777777" w:rsidR="00A7751B" w:rsidRPr="00DF143B" w:rsidRDefault="0074658D" w:rsidP="00DF143B">
      <w:pPr>
        <w:pStyle w:val="Ttulo1"/>
        <w:keepNext w:val="0"/>
        <w:keepLines w:val="0"/>
        <w:spacing w:after="160"/>
        <w:ind w:left="510" w:hanging="510"/>
        <w:contextualSpacing/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</w:pPr>
      <w:r w:rsidRPr="00DF143B"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  <w:t>Registro</w:t>
      </w: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211"/>
        <w:gridCol w:w="2471"/>
        <w:gridCol w:w="850"/>
        <w:gridCol w:w="850"/>
        <w:gridCol w:w="1417"/>
        <w:gridCol w:w="1417"/>
        <w:gridCol w:w="1004"/>
        <w:gridCol w:w="856"/>
      </w:tblGrid>
      <w:tr w:rsidR="00175D39" w:rsidRPr="002A0CC0" w14:paraId="5A642F02" w14:textId="77777777" w:rsidTr="00DF143B">
        <w:trPr>
          <w:trHeight w:val="300"/>
          <w:jc w:val="center"/>
        </w:trPr>
        <w:tc>
          <w:tcPr>
            <w:tcW w:w="601" w:type="pct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C79A90" w14:textId="77777777" w:rsidR="00175D39" w:rsidRPr="00AA3C36" w:rsidRDefault="00175D39">
            <w:pPr>
              <w:jc w:val="center"/>
              <w:rPr>
                <w:sz w:val="16"/>
              </w:rPr>
            </w:pPr>
            <w:r w:rsidRPr="00AA3C36">
              <w:rPr>
                <w:b/>
                <w:color w:val="000000"/>
                <w:sz w:val="16"/>
              </w:rPr>
              <w:t>ID</w:t>
            </w:r>
          </w:p>
        </w:tc>
        <w:tc>
          <w:tcPr>
            <w:tcW w:w="1226" w:type="pct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816579" w14:textId="77777777" w:rsidR="00175D39" w:rsidRPr="00AA3C36" w:rsidRDefault="00175D39">
            <w:pPr>
              <w:jc w:val="center"/>
              <w:rPr>
                <w:sz w:val="16"/>
              </w:rPr>
            </w:pPr>
            <w:r w:rsidRPr="00AA3C36">
              <w:rPr>
                <w:b/>
                <w:color w:val="000000"/>
                <w:sz w:val="16"/>
              </w:rPr>
              <w:t>Artefacto / documento</w:t>
            </w:r>
          </w:p>
        </w:tc>
        <w:tc>
          <w:tcPr>
            <w:tcW w:w="422" w:type="pct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1EA0A9" w14:textId="77777777" w:rsidR="00175D39" w:rsidRPr="00AA3C36" w:rsidRDefault="00175D39">
            <w:pPr>
              <w:jc w:val="center"/>
              <w:rPr>
                <w:sz w:val="16"/>
              </w:rPr>
            </w:pPr>
            <w:r w:rsidRPr="00AA3C36">
              <w:rPr>
                <w:b/>
                <w:color w:val="000000"/>
                <w:sz w:val="16"/>
              </w:rPr>
              <w:t>Versión</w:t>
            </w:r>
          </w:p>
        </w:tc>
        <w:tc>
          <w:tcPr>
            <w:tcW w:w="422" w:type="pct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0634BC" w14:textId="77777777" w:rsidR="00175D39" w:rsidRPr="00AA3C36" w:rsidRDefault="00175D39">
            <w:pPr>
              <w:jc w:val="center"/>
              <w:rPr>
                <w:sz w:val="16"/>
              </w:rPr>
            </w:pPr>
            <w:r w:rsidRPr="00AA3C36">
              <w:rPr>
                <w:b/>
                <w:color w:val="000000"/>
                <w:sz w:val="16"/>
              </w:rPr>
              <w:t>Tipo de revisión</w:t>
            </w:r>
          </w:p>
        </w:tc>
        <w:tc>
          <w:tcPr>
            <w:tcW w:w="703" w:type="pct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21D2C2" w14:textId="77777777" w:rsidR="00175D39" w:rsidRPr="00AA3C36" w:rsidRDefault="00175D39">
            <w:pPr>
              <w:jc w:val="center"/>
              <w:rPr>
                <w:sz w:val="16"/>
              </w:rPr>
            </w:pPr>
            <w:r w:rsidRPr="00AA3C36">
              <w:rPr>
                <w:b/>
                <w:color w:val="000000"/>
                <w:sz w:val="16"/>
              </w:rPr>
              <w:t>Autor</w:t>
            </w:r>
          </w:p>
        </w:tc>
        <w:tc>
          <w:tcPr>
            <w:tcW w:w="703" w:type="pct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9F3ABC" w14:textId="77777777" w:rsidR="00175D39" w:rsidRPr="00AA3C36" w:rsidRDefault="00175D39">
            <w:pPr>
              <w:jc w:val="center"/>
              <w:rPr>
                <w:sz w:val="16"/>
              </w:rPr>
            </w:pPr>
            <w:r w:rsidRPr="00AA3C36">
              <w:rPr>
                <w:b/>
                <w:color w:val="000000"/>
                <w:sz w:val="16"/>
              </w:rPr>
              <w:t>Revisor(es)</w:t>
            </w:r>
          </w:p>
        </w:tc>
        <w:tc>
          <w:tcPr>
            <w:tcW w:w="498" w:type="pct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996706" w14:textId="77777777" w:rsidR="00175D39" w:rsidRPr="00AA3C36" w:rsidRDefault="00175D39">
            <w:pPr>
              <w:jc w:val="center"/>
              <w:rPr>
                <w:sz w:val="16"/>
              </w:rPr>
            </w:pPr>
            <w:r w:rsidRPr="00AA3C36">
              <w:rPr>
                <w:b/>
                <w:color w:val="000000"/>
                <w:sz w:val="16"/>
              </w:rPr>
              <w:t>Resultado</w:t>
            </w:r>
          </w:p>
        </w:tc>
        <w:tc>
          <w:tcPr>
            <w:tcW w:w="425" w:type="pct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120F24" w14:textId="77777777" w:rsidR="00175D39" w:rsidRPr="00AA3C36" w:rsidRDefault="00175D39">
            <w:pPr>
              <w:jc w:val="center"/>
              <w:rPr>
                <w:sz w:val="16"/>
              </w:rPr>
            </w:pPr>
            <w:r w:rsidRPr="00AA3C36">
              <w:rPr>
                <w:b/>
                <w:color w:val="000000"/>
                <w:sz w:val="16"/>
              </w:rPr>
              <w:t>Acciones</w:t>
            </w:r>
          </w:p>
        </w:tc>
      </w:tr>
      <w:tr w:rsidR="00175D39" w:rsidRPr="002A0CC0" w14:paraId="5EB141EF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6C4F4B" w14:textId="3E9DCBE1" w:rsidR="00175D39" w:rsidRPr="00AA3C36" w:rsidRDefault="00804949">
            <w:pPr>
              <w:rPr>
                <w:sz w:val="16"/>
              </w:rPr>
            </w:pPr>
            <w:r w:rsidRPr="00AA3C36">
              <w:rPr>
                <w:sz w:val="16"/>
              </w:rPr>
              <w:t>FT-SW-001-C5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2ADBD7" w14:textId="5FDC971A" w:rsidR="00175D39" w:rsidRPr="00AA3C36" w:rsidRDefault="00804949">
            <w:pPr>
              <w:rPr>
                <w:sz w:val="16"/>
              </w:rPr>
            </w:pPr>
            <w:r w:rsidRPr="00AA3C36">
              <w:rPr>
                <w:sz w:val="16"/>
              </w:rPr>
              <w:t>Matriz de roles y asignaciones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540C104" w14:textId="789EB338" w:rsidR="00175D39" w:rsidRPr="00AA3C36" w:rsidRDefault="00804949">
            <w:pPr>
              <w:rPr>
                <w:sz w:val="16"/>
              </w:rPr>
            </w:pPr>
            <w:r w:rsidRPr="00AA3C36"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397E3B" w14:textId="5BA57BC2" w:rsidR="00175D39" w:rsidRPr="00AA3C36" w:rsidRDefault="00804949">
            <w:pPr>
              <w:rPr>
                <w:sz w:val="16"/>
              </w:rPr>
            </w:pPr>
            <w:r w:rsidRPr="00AA3C36"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AC9E15" w14:textId="14DA789C" w:rsidR="00175D39" w:rsidRPr="00AA3C36" w:rsidRDefault="0064516C">
            <w:pPr>
              <w:rPr>
                <w:sz w:val="16"/>
              </w:rPr>
            </w:pPr>
            <w:r w:rsidRPr="00AA3C36">
              <w:rPr>
                <w:sz w:val="16"/>
              </w:rPr>
              <w:t>Líder Julián Rojas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398730" w14:textId="285439AD" w:rsidR="00175D39" w:rsidRPr="00AA3C36" w:rsidRDefault="0064516C">
            <w:pPr>
              <w:rPr>
                <w:sz w:val="16"/>
              </w:rPr>
            </w:pPr>
            <w:r w:rsidRPr="00AA3C36">
              <w:rPr>
                <w:sz w:val="16"/>
              </w:rPr>
              <w:t>Darío Ramos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1CF2E4" w14:textId="4A4E4FF7" w:rsidR="00175D39" w:rsidRPr="00AA3C36" w:rsidRDefault="00804949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9EF231" w14:textId="48380D8B" w:rsidR="00175D39" w:rsidRPr="00AA3C36" w:rsidRDefault="00804949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No requerida</w:t>
            </w:r>
          </w:p>
        </w:tc>
      </w:tr>
      <w:tr w:rsidR="00175D39" w:rsidRPr="002A0CC0" w14:paraId="30521F65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3B4BDC" w14:textId="055E442A" w:rsidR="00175D39" w:rsidRPr="00AA3C36" w:rsidRDefault="001F24E8">
            <w:pPr>
              <w:rPr>
                <w:sz w:val="16"/>
              </w:rPr>
            </w:pPr>
            <w:r w:rsidRPr="00AA3C36">
              <w:rPr>
                <w:sz w:val="16"/>
              </w:rPr>
              <w:t>FT-SW-002-C5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DA0F2F" w14:textId="3D550AB3" w:rsidR="00175D39" w:rsidRPr="00AA3C36" w:rsidRDefault="001F24E8">
            <w:pPr>
              <w:rPr>
                <w:sz w:val="16"/>
              </w:rPr>
            </w:pPr>
            <w:r w:rsidRPr="001F24E8">
              <w:rPr>
                <w:sz w:val="16"/>
              </w:rPr>
              <w:t>Perfil de rol y funciones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857D3A" w14:textId="24C5E0D9" w:rsidR="00175D39" w:rsidRPr="00AA3C36" w:rsidRDefault="001F24E8">
            <w:pPr>
              <w:rPr>
                <w:sz w:val="16"/>
              </w:rPr>
            </w:pPr>
            <w:r w:rsidRPr="00AA3C36"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21FD59" w14:textId="75A5EF55" w:rsidR="00175D39" w:rsidRPr="00AA3C36" w:rsidRDefault="001F24E8">
            <w:pPr>
              <w:rPr>
                <w:sz w:val="16"/>
              </w:rPr>
            </w:pPr>
            <w:r w:rsidRPr="00AA3C36"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013305" w14:textId="694FA312" w:rsidR="00175D39" w:rsidRPr="00AA3C36" w:rsidRDefault="001F24E8">
            <w:pPr>
              <w:rPr>
                <w:sz w:val="16"/>
              </w:rPr>
            </w:pPr>
            <w:r w:rsidRPr="00AA3C36">
              <w:rPr>
                <w:sz w:val="16"/>
              </w:rPr>
              <w:t>Líder Julián Rojas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0F320A" w14:textId="2F2FC6AD" w:rsidR="00175D39" w:rsidRPr="00AA3C36" w:rsidRDefault="001F24E8">
            <w:pPr>
              <w:rPr>
                <w:sz w:val="16"/>
              </w:rPr>
            </w:pPr>
            <w:r w:rsidRPr="00AA3C36">
              <w:rPr>
                <w:sz w:val="16"/>
              </w:rPr>
              <w:t>Darío Ramos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FC0F49" w14:textId="0726557B" w:rsidR="00175D39" w:rsidRPr="00AA3C36" w:rsidRDefault="001F24E8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E337D1" w14:textId="16E861B7" w:rsidR="00175D39" w:rsidRPr="00AA3C36" w:rsidRDefault="001F24E8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No requerida</w:t>
            </w:r>
          </w:p>
        </w:tc>
      </w:tr>
      <w:tr w:rsidR="00175D39" w:rsidRPr="002A0CC0" w14:paraId="022FE4D5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8B29A6" w14:textId="21D3E6F8" w:rsidR="00175D39" w:rsidRPr="00AA3C36" w:rsidRDefault="00106C8A">
            <w:pPr>
              <w:rPr>
                <w:sz w:val="16"/>
              </w:rPr>
            </w:pPr>
            <w:r w:rsidRPr="00106C8A">
              <w:rPr>
                <w:sz w:val="16"/>
              </w:rPr>
              <w:t>FT-SW-003-C5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C9BBD7" w14:textId="595072D6" w:rsidR="00175D39" w:rsidRPr="00AA3C36" w:rsidRDefault="00106C8A">
            <w:pPr>
              <w:rPr>
                <w:sz w:val="16"/>
              </w:rPr>
            </w:pPr>
            <w:r w:rsidRPr="00106C8A">
              <w:rPr>
                <w:sz w:val="16"/>
              </w:rPr>
              <w:t>Plan y registro de formación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380E95" w14:textId="564FB681" w:rsidR="00175D39" w:rsidRPr="00AA3C36" w:rsidRDefault="00106C8A">
            <w:pPr>
              <w:rPr>
                <w:sz w:val="16"/>
              </w:rPr>
            </w:pPr>
            <w:r w:rsidRPr="00AA3C36"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943E0C" w14:textId="76758FE8" w:rsidR="00175D39" w:rsidRPr="00AA3C36" w:rsidRDefault="00106C8A">
            <w:pPr>
              <w:rPr>
                <w:sz w:val="16"/>
              </w:rPr>
            </w:pPr>
            <w:r w:rsidRPr="00AA3C36"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1D3CFC" w14:textId="3BA2AC87" w:rsidR="00175D39" w:rsidRPr="00AA3C36" w:rsidRDefault="00DF5FE0">
            <w:pPr>
              <w:rPr>
                <w:sz w:val="16"/>
              </w:rPr>
            </w:pPr>
            <w:r>
              <w:rPr>
                <w:sz w:val="16"/>
              </w:rPr>
              <w:t>Fernando Igual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B9553B" w14:textId="1CEB118A" w:rsidR="00175D39" w:rsidRPr="00AA3C36" w:rsidRDefault="00DF5FE0">
            <w:pPr>
              <w:rPr>
                <w:sz w:val="16"/>
              </w:rPr>
            </w:pPr>
            <w:r>
              <w:rPr>
                <w:sz w:val="16"/>
              </w:rPr>
              <w:t>Lola Verde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161E05" w14:textId="64AA093A" w:rsidR="00175D39" w:rsidRPr="00AA3C36" w:rsidRDefault="00106C8A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8A5BFE" w14:textId="7B2D0E0B" w:rsidR="00175D39" w:rsidRPr="00AA3C36" w:rsidRDefault="00106C8A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No requerida</w:t>
            </w:r>
          </w:p>
        </w:tc>
      </w:tr>
      <w:tr w:rsidR="00175D39" w:rsidRPr="002A0CC0" w14:paraId="179CC20E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6A7781" w14:textId="57239908" w:rsidR="00175D39" w:rsidRPr="00AA3C36" w:rsidRDefault="00A13FF3">
            <w:pPr>
              <w:rPr>
                <w:sz w:val="16"/>
              </w:rPr>
            </w:pPr>
            <w:r w:rsidRPr="00A13FF3">
              <w:rPr>
                <w:sz w:val="16"/>
              </w:rPr>
              <w:t>FT-SW-004-C5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774537" w14:textId="0BB29F20" w:rsidR="00175D39" w:rsidRPr="00AA3C36" w:rsidRDefault="00A13FF3">
            <w:pPr>
              <w:rPr>
                <w:sz w:val="16"/>
              </w:rPr>
            </w:pPr>
            <w:r w:rsidRPr="00A13FF3">
              <w:rPr>
                <w:sz w:val="16"/>
              </w:rPr>
              <w:t>Matriz de proveedores SOUP y software de terceros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A7260A" w14:textId="4B194C41" w:rsidR="00175D39" w:rsidRPr="00AA3C36" w:rsidRDefault="00A13FF3">
            <w:pPr>
              <w:rPr>
                <w:sz w:val="16"/>
              </w:rPr>
            </w:pPr>
            <w:r w:rsidRPr="00AA3C36"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6B48BD" w14:textId="11F31078" w:rsidR="00175D39" w:rsidRPr="00AA3C36" w:rsidRDefault="00A13FF3">
            <w:pPr>
              <w:rPr>
                <w:sz w:val="16"/>
              </w:rPr>
            </w:pPr>
            <w:r w:rsidRPr="00AA3C36"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D26549" w14:textId="6B5F1267" w:rsidR="00175D39" w:rsidRPr="00AA3C36" w:rsidRDefault="00A13FF3">
            <w:pPr>
              <w:rPr>
                <w:sz w:val="16"/>
              </w:rPr>
            </w:pPr>
            <w:r>
              <w:rPr>
                <w:sz w:val="16"/>
              </w:rPr>
              <w:t>Fernando Igual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846733" w14:textId="3951DB0D" w:rsidR="00175D39" w:rsidRPr="00AA3C36" w:rsidRDefault="00A13FF3">
            <w:pPr>
              <w:rPr>
                <w:sz w:val="16"/>
              </w:rPr>
            </w:pPr>
            <w:r>
              <w:rPr>
                <w:sz w:val="16"/>
              </w:rPr>
              <w:t>Lola Verde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930F99" w14:textId="6A30E317" w:rsidR="00175D39" w:rsidRPr="00AA3C36" w:rsidRDefault="00A13FF3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CA1DBA" w14:textId="1EA3571F" w:rsidR="00175D39" w:rsidRPr="00AA3C36" w:rsidRDefault="00A13FF3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No requerida</w:t>
            </w:r>
          </w:p>
        </w:tc>
      </w:tr>
      <w:tr w:rsidR="00175D39" w:rsidRPr="002A0CC0" w14:paraId="2441B59B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CD3E8B" w14:textId="6F9A702B" w:rsidR="00175D39" w:rsidRPr="00AA3C36" w:rsidRDefault="004F3AA1">
            <w:pPr>
              <w:rPr>
                <w:sz w:val="16"/>
              </w:rPr>
            </w:pPr>
            <w:r w:rsidRPr="0002629E">
              <w:rPr>
                <w:sz w:val="16"/>
              </w:rPr>
              <w:t>FT-SW-005-C5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E541D3" w14:textId="12CE14B7" w:rsidR="00175D39" w:rsidRPr="00AA3C36" w:rsidRDefault="004F3AA1">
            <w:pPr>
              <w:rPr>
                <w:sz w:val="16"/>
              </w:rPr>
            </w:pPr>
            <w:r w:rsidRPr="0002629E">
              <w:rPr>
                <w:sz w:val="16"/>
              </w:rPr>
              <w:t>Registro de revisiones y aprobaciones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1B01B6" w14:textId="248F27D7" w:rsidR="00175D39" w:rsidRPr="00AA3C36" w:rsidRDefault="004F3AA1">
            <w:pPr>
              <w:rPr>
                <w:sz w:val="16"/>
              </w:rPr>
            </w:pPr>
            <w:r w:rsidRPr="00AA3C36"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1D7697" w14:textId="7C8C1614" w:rsidR="00175D39" w:rsidRPr="00AA3C36" w:rsidRDefault="004F3AA1">
            <w:pPr>
              <w:rPr>
                <w:sz w:val="16"/>
              </w:rPr>
            </w:pPr>
            <w:r w:rsidRPr="00AA3C36"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5B3FAC" w14:textId="392B7E06" w:rsidR="00175D39" w:rsidRPr="00AA3C36" w:rsidRDefault="004F3AA1">
            <w:pPr>
              <w:rPr>
                <w:sz w:val="16"/>
              </w:rPr>
            </w:pPr>
            <w:r w:rsidRPr="00AA3C36">
              <w:rPr>
                <w:sz w:val="16"/>
              </w:rPr>
              <w:t>Líder Julián Rojas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A66189" w14:textId="548E6DE4" w:rsidR="00175D39" w:rsidRPr="00AA3C36" w:rsidRDefault="004F3AA1">
            <w:pPr>
              <w:rPr>
                <w:sz w:val="16"/>
              </w:rPr>
            </w:pPr>
            <w:r w:rsidRPr="00AA3C36">
              <w:rPr>
                <w:sz w:val="16"/>
              </w:rPr>
              <w:t>Darío Ramos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8DC08A" w14:textId="7084CE35" w:rsidR="00175D39" w:rsidRPr="00AA3C36" w:rsidRDefault="004F3AA1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2061F8" w14:textId="03451DB9" w:rsidR="00175D39" w:rsidRPr="00AA3C36" w:rsidRDefault="004F3AA1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No requerida</w:t>
            </w:r>
          </w:p>
        </w:tc>
      </w:tr>
      <w:tr w:rsidR="00175D39" w:rsidRPr="002A0CC0" w14:paraId="243E04DA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E0CD82" w14:textId="4F7746E1" w:rsidR="00175D39" w:rsidRPr="00AA3C36" w:rsidRDefault="005160A0">
            <w:pPr>
              <w:rPr>
                <w:sz w:val="16"/>
              </w:rPr>
            </w:pPr>
            <w:r w:rsidRPr="005160A0">
              <w:rPr>
                <w:sz w:val="16"/>
              </w:rPr>
              <w:t>HERR-INV-001-C5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38B1AB" w14:textId="2DE70293" w:rsidR="00175D39" w:rsidRPr="00AA3C36" w:rsidRDefault="005160A0">
            <w:pPr>
              <w:rPr>
                <w:sz w:val="16"/>
              </w:rPr>
            </w:pPr>
            <w:r w:rsidRPr="005160A0">
              <w:rPr>
                <w:sz w:val="16"/>
              </w:rPr>
              <w:t>Inventario de herramientas ADAS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04C4DC" w14:textId="22F82EDC" w:rsidR="00175D39" w:rsidRPr="00AA3C36" w:rsidRDefault="005160A0">
            <w:pPr>
              <w:rPr>
                <w:sz w:val="16"/>
              </w:rPr>
            </w:pPr>
            <w:r w:rsidRPr="00AA3C36"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0120A9" w14:textId="71FABFC8" w:rsidR="00175D39" w:rsidRPr="00AA3C36" w:rsidRDefault="005160A0">
            <w:pPr>
              <w:rPr>
                <w:sz w:val="16"/>
              </w:rPr>
            </w:pPr>
            <w:r w:rsidRPr="00AA3C36"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84ECD16" w14:textId="7FAF92F0" w:rsidR="00175D39" w:rsidRPr="00AA3C36" w:rsidRDefault="00D16FB0">
            <w:pPr>
              <w:rPr>
                <w:sz w:val="16"/>
              </w:rPr>
            </w:pPr>
            <w:r>
              <w:rPr>
                <w:sz w:val="16"/>
              </w:rPr>
              <w:t>Fernando Igual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1E88BA" w14:textId="518C9A4A" w:rsidR="00175D39" w:rsidRPr="00AA3C36" w:rsidRDefault="008624A6">
            <w:pPr>
              <w:rPr>
                <w:sz w:val="16"/>
              </w:rPr>
            </w:pPr>
            <w:r>
              <w:rPr>
                <w:sz w:val="16"/>
              </w:rPr>
              <w:t>Oscar Sanz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E97D72" w14:textId="31E7B3D4" w:rsidR="00175D39" w:rsidRPr="00AA3C36" w:rsidRDefault="005160A0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57E31D1" w14:textId="38586396" w:rsidR="00175D39" w:rsidRPr="00AA3C36" w:rsidRDefault="005160A0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No requerida</w:t>
            </w:r>
          </w:p>
        </w:tc>
      </w:tr>
      <w:tr w:rsidR="00175D39" w:rsidRPr="002A0CC0" w14:paraId="3307421D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4CEE77" w14:textId="36FB8386" w:rsidR="00175D39" w:rsidRPr="00AA3C36" w:rsidRDefault="00166E70">
            <w:pPr>
              <w:rPr>
                <w:sz w:val="16"/>
              </w:rPr>
            </w:pPr>
            <w:r w:rsidRPr="00166E70">
              <w:rPr>
                <w:sz w:val="16"/>
              </w:rPr>
              <w:t>FT-SW-001-C6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65522C" w14:textId="69F16AEB" w:rsidR="00175D39" w:rsidRPr="00AA3C36" w:rsidRDefault="00166E70">
            <w:pPr>
              <w:rPr>
                <w:sz w:val="16"/>
              </w:rPr>
            </w:pPr>
            <w:r w:rsidRPr="00166E70">
              <w:rPr>
                <w:sz w:val="16"/>
              </w:rPr>
              <w:t>Especificación de requisitos de software (SRS)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0E676E" w14:textId="262A79E7" w:rsidR="00175D39" w:rsidRPr="00AA3C36" w:rsidRDefault="00166E70">
            <w:pPr>
              <w:rPr>
                <w:sz w:val="16"/>
              </w:rPr>
            </w:pPr>
            <w:r w:rsidRPr="00AA3C36"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A2D422" w14:textId="75EA965B" w:rsidR="00175D39" w:rsidRPr="00AA3C36" w:rsidRDefault="00166E70">
            <w:pPr>
              <w:rPr>
                <w:sz w:val="16"/>
              </w:rPr>
            </w:pPr>
            <w:r w:rsidRPr="00AA3C36"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B0E8DB" w14:textId="56876B12" w:rsidR="00175D39" w:rsidRPr="00AA3C36" w:rsidRDefault="00166E70">
            <w:pPr>
              <w:rPr>
                <w:sz w:val="16"/>
              </w:rPr>
            </w:pPr>
            <w:r>
              <w:rPr>
                <w:sz w:val="16"/>
              </w:rPr>
              <w:t>Fernando Igual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E1DE7E" w14:textId="24237A71" w:rsidR="00175D39" w:rsidRPr="00AA3C36" w:rsidRDefault="00166E70">
            <w:pPr>
              <w:rPr>
                <w:sz w:val="16"/>
              </w:rPr>
            </w:pPr>
            <w:r>
              <w:rPr>
                <w:sz w:val="16"/>
              </w:rPr>
              <w:t>Lola Verde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4B8E78" w14:textId="20EA8723" w:rsidR="00175D39" w:rsidRPr="00AA3C36" w:rsidRDefault="00166E70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A54405" w14:textId="1AB6537E" w:rsidR="00175D39" w:rsidRPr="00AA3C36" w:rsidRDefault="00166E70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No requerida</w:t>
            </w:r>
          </w:p>
        </w:tc>
      </w:tr>
      <w:tr w:rsidR="00175D39" w:rsidRPr="002A0CC0" w14:paraId="0F8D5D46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80293A" w14:textId="298EF9E0" w:rsidR="00175D39" w:rsidRPr="000C2589" w:rsidRDefault="000C2589">
            <w:pPr>
              <w:rPr>
                <w:sz w:val="16"/>
              </w:rPr>
            </w:pPr>
            <w:r w:rsidRPr="000C2589">
              <w:rPr>
                <w:sz w:val="16"/>
              </w:rPr>
              <w:t>FT-SW-UR-PRD-C6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BA75FB" w14:textId="6D14C1F1" w:rsidR="00175D39" w:rsidRPr="00AA3C36" w:rsidRDefault="000C2589">
            <w:pPr>
              <w:rPr>
                <w:sz w:val="16"/>
              </w:rPr>
            </w:pPr>
            <w:r w:rsidRPr="000C2589">
              <w:rPr>
                <w:sz w:val="16"/>
              </w:rPr>
              <w:t>Registro de requisitos de usuario / producto (UR/PRD)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4CE4D8" w14:textId="46934D70" w:rsidR="00175D39" w:rsidRPr="00AA3C36" w:rsidRDefault="000C2589">
            <w:pPr>
              <w:rPr>
                <w:sz w:val="16"/>
              </w:rPr>
            </w:pPr>
            <w:r w:rsidRPr="00AA3C36"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F3F0F6" w14:textId="179BFC66" w:rsidR="00175D39" w:rsidRPr="00AA3C36" w:rsidRDefault="000C2589">
            <w:pPr>
              <w:rPr>
                <w:sz w:val="16"/>
              </w:rPr>
            </w:pPr>
            <w:r w:rsidRPr="00AA3C36"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6FD392" w14:textId="71E69DC5" w:rsidR="00175D39" w:rsidRPr="00AA3C36" w:rsidRDefault="00DC4DDE">
            <w:pPr>
              <w:rPr>
                <w:sz w:val="16"/>
              </w:rPr>
            </w:pPr>
            <w:r>
              <w:rPr>
                <w:sz w:val="16"/>
              </w:rPr>
              <w:t>Gerardo Roger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148FCE" w14:textId="5DA67506" w:rsidR="00175D39" w:rsidRPr="00AA3C36" w:rsidRDefault="00DC4DDE">
            <w:pPr>
              <w:rPr>
                <w:sz w:val="16"/>
              </w:rPr>
            </w:pPr>
            <w:r>
              <w:rPr>
                <w:sz w:val="16"/>
              </w:rPr>
              <w:t>Nacho Tello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931296" w14:textId="604F0941" w:rsidR="00175D39" w:rsidRPr="00AA3C36" w:rsidRDefault="000C2589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3CD92A" w14:textId="38E9393F" w:rsidR="00175D39" w:rsidRPr="00AA3C36" w:rsidRDefault="000C2589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No requerida</w:t>
            </w:r>
          </w:p>
        </w:tc>
      </w:tr>
      <w:tr w:rsidR="00175D39" w:rsidRPr="002A0CC0" w14:paraId="16C531BE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3FF8A2" w14:textId="37D3C7B7" w:rsidR="00175D39" w:rsidRPr="00F3003A" w:rsidRDefault="00F3003A">
            <w:pPr>
              <w:rPr>
                <w:sz w:val="16"/>
                <w:lang w:val="en-US"/>
              </w:rPr>
            </w:pPr>
            <w:r w:rsidRPr="00F3003A">
              <w:rPr>
                <w:sz w:val="16"/>
                <w:lang w:val="en-US"/>
              </w:rPr>
              <w:t>FT-SW-AD-RNF-C6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322D26" w14:textId="52A176F2" w:rsidR="00175D39" w:rsidRPr="00AA3C36" w:rsidRDefault="00F3003A">
            <w:pPr>
              <w:rPr>
                <w:sz w:val="16"/>
              </w:rPr>
            </w:pPr>
            <w:r w:rsidRPr="00956DC4">
              <w:rPr>
                <w:sz w:val="16"/>
              </w:rPr>
              <w:t>Registro de requisitos no funcionales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FB03E3" w14:textId="1C0E9636" w:rsidR="00175D39" w:rsidRPr="00AA3C36" w:rsidRDefault="00F3003A">
            <w:pPr>
              <w:rPr>
                <w:sz w:val="16"/>
              </w:rPr>
            </w:pPr>
            <w:r w:rsidRPr="00AA3C36"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D109B0" w14:textId="526F389F" w:rsidR="00175D39" w:rsidRPr="00AA3C36" w:rsidRDefault="00F3003A">
            <w:pPr>
              <w:rPr>
                <w:sz w:val="16"/>
              </w:rPr>
            </w:pPr>
            <w:r w:rsidRPr="00AA3C36"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6D5FD4" w14:textId="40E67BA2" w:rsidR="00175D39" w:rsidRPr="00AA3C36" w:rsidRDefault="00F3003A">
            <w:pPr>
              <w:rPr>
                <w:sz w:val="16"/>
              </w:rPr>
            </w:pPr>
            <w:r>
              <w:rPr>
                <w:sz w:val="16"/>
              </w:rPr>
              <w:t>Fernando Igual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2023F61" w14:textId="6521CA12" w:rsidR="00175D39" w:rsidRPr="00AA3C36" w:rsidRDefault="00F3003A">
            <w:pPr>
              <w:rPr>
                <w:sz w:val="16"/>
              </w:rPr>
            </w:pPr>
            <w:r>
              <w:rPr>
                <w:sz w:val="16"/>
              </w:rPr>
              <w:t>Lola Verde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43C9BF" w14:textId="5322DDA6" w:rsidR="00175D39" w:rsidRPr="00AA3C36" w:rsidRDefault="00F3003A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9F83C5" w14:textId="7F1AF119" w:rsidR="00175D39" w:rsidRPr="00AA3C36" w:rsidRDefault="00F3003A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No requerida</w:t>
            </w:r>
          </w:p>
        </w:tc>
      </w:tr>
      <w:tr w:rsidR="00175D39" w:rsidRPr="002A0CC0" w14:paraId="7207D6D5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11F35B" w14:textId="05EF14AC" w:rsidR="00175D39" w:rsidRPr="002D7887" w:rsidRDefault="002D7887">
            <w:pPr>
              <w:rPr>
                <w:sz w:val="16"/>
              </w:rPr>
            </w:pPr>
            <w:r w:rsidRPr="002D7887">
              <w:rPr>
                <w:sz w:val="16"/>
              </w:rPr>
              <w:lastRenderedPageBreak/>
              <w:t>RG-SW-SEC-AD-C6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B1BFC7" w14:textId="3FF8BCE9" w:rsidR="00175D39" w:rsidRPr="00AA3C36" w:rsidRDefault="002D7887">
            <w:pPr>
              <w:rPr>
                <w:sz w:val="16"/>
              </w:rPr>
            </w:pPr>
            <w:r w:rsidRPr="002D7887">
              <w:rPr>
                <w:sz w:val="16"/>
              </w:rPr>
              <w:t>Registro de requisitos de ciberseguridad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170757" w14:textId="76A544E5" w:rsidR="00175D39" w:rsidRPr="00AA3C36" w:rsidRDefault="002D7887">
            <w:pPr>
              <w:rPr>
                <w:sz w:val="16"/>
              </w:rPr>
            </w:pPr>
            <w:r w:rsidRPr="00AA3C36"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816A79" w14:textId="06821A1D" w:rsidR="00175D39" w:rsidRPr="00AA3C36" w:rsidRDefault="002D7887">
            <w:pPr>
              <w:rPr>
                <w:sz w:val="16"/>
              </w:rPr>
            </w:pPr>
            <w:r w:rsidRPr="00AA3C36"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DE83F1" w14:textId="38264BFC" w:rsidR="00175D39" w:rsidRPr="00AA3C36" w:rsidRDefault="001A3437">
            <w:pPr>
              <w:rPr>
                <w:sz w:val="16"/>
              </w:rPr>
            </w:pPr>
            <w:r>
              <w:rPr>
                <w:sz w:val="16"/>
              </w:rPr>
              <w:t>Fernando Igual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78822D" w14:textId="13DCAA81" w:rsidR="00175D39" w:rsidRPr="00AA3C36" w:rsidRDefault="001A3437">
            <w:pPr>
              <w:rPr>
                <w:sz w:val="16"/>
              </w:rPr>
            </w:pPr>
            <w:r>
              <w:rPr>
                <w:sz w:val="16"/>
              </w:rPr>
              <w:t>Oscar Sanz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62C136" w14:textId="7B9E1DBD" w:rsidR="00175D39" w:rsidRPr="00AA3C36" w:rsidRDefault="002D7887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9B1280" w14:textId="64D8D9DC" w:rsidR="00175D39" w:rsidRPr="00AA3C36" w:rsidRDefault="002D7887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No requerida</w:t>
            </w:r>
          </w:p>
        </w:tc>
      </w:tr>
      <w:tr w:rsidR="00C47CF9" w:rsidRPr="00AA3C36" w14:paraId="2E1F5C29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4D0019" w14:textId="1C34874B" w:rsidR="00C47CF9" w:rsidRPr="002D7887" w:rsidRDefault="00C47CF9" w:rsidP="0013118A">
            <w:pPr>
              <w:rPr>
                <w:sz w:val="16"/>
              </w:rPr>
            </w:pPr>
            <w:r w:rsidRPr="008B14CC">
              <w:rPr>
                <w:sz w:val="16"/>
              </w:rPr>
              <w:t>FT-SW-RR-AD-C6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09ADFA" w14:textId="26370BAF" w:rsidR="00C47CF9" w:rsidRPr="002D7887" w:rsidRDefault="00C47CF9" w:rsidP="0013118A">
            <w:pPr>
              <w:rPr>
                <w:sz w:val="16"/>
              </w:rPr>
            </w:pPr>
            <w:r w:rsidRPr="008B14CC">
              <w:rPr>
                <w:sz w:val="16"/>
              </w:rPr>
              <w:t>Registro de revisión y decisiones de requisitos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642310" w14:textId="46F4063C" w:rsidR="00C47CF9" w:rsidRPr="00AA3C36" w:rsidRDefault="00C47CF9" w:rsidP="0013118A">
            <w:pPr>
              <w:rPr>
                <w:sz w:val="16"/>
              </w:rPr>
            </w:pPr>
            <w:r w:rsidRPr="00AA3C36"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A21572" w14:textId="1AA00CE8" w:rsidR="00C47CF9" w:rsidRPr="00AA3C36" w:rsidRDefault="00C47CF9" w:rsidP="0013118A">
            <w:pPr>
              <w:rPr>
                <w:sz w:val="16"/>
              </w:rPr>
            </w:pPr>
            <w:r w:rsidRPr="00AA3C36"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1DA131" w14:textId="64DF39B4" w:rsidR="00C47CF9" w:rsidRDefault="00C47CF9" w:rsidP="0013118A">
            <w:pPr>
              <w:rPr>
                <w:sz w:val="16"/>
              </w:rPr>
            </w:pPr>
            <w:r w:rsidRPr="00AA3C36">
              <w:rPr>
                <w:sz w:val="16"/>
              </w:rPr>
              <w:t>Líder Julián Rojas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BD8210" w14:textId="62B5884E" w:rsidR="00C47CF9" w:rsidRDefault="00C47CF9" w:rsidP="0013118A">
            <w:pPr>
              <w:rPr>
                <w:sz w:val="16"/>
              </w:rPr>
            </w:pPr>
            <w:r w:rsidRPr="00AA3C36">
              <w:rPr>
                <w:sz w:val="16"/>
              </w:rPr>
              <w:t>Darío Ramos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334833" w14:textId="6B2B0C3B" w:rsidR="00C47CF9" w:rsidRPr="00AA3C36" w:rsidRDefault="00C47CF9" w:rsidP="0013118A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65A2B2" w14:textId="6D8130F0" w:rsidR="00C47CF9" w:rsidRPr="00AA3C36" w:rsidRDefault="00C47CF9" w:rsidP="0013118A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No requerida</w:t>
            </w:r>
          </w:p>
        </w:tc>
      </w:tr>
      <w:tr w:rsidR="0013118A" w:rsidRPr="00AA3C36" w14:paraId="1B7953F1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FD65EA" w14:textId="441D7C7A" w:rsidR="0013118A" w:rsidRPr="008B14CC" w:rsidRDefault="0013118A" w:rsidP="0013118A">
            <w:pPr>
              <w:rPr>
                <w:sz w:val="16"/>
              </w:rPr>
            </w:pPr>
            <w:r w:rsidRPr="0064562E">
              <w:rPr>
                <w:sz w:val="16"/>
              </w:rPr>
              <w:t>ANX-A-TRZ-C6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3BA776" w14:textId="3A3D3893" w:rsidR="0013118A" w:rsidRPr="008B14CC" w:rsidRDefault="0013118A" w:rsidP="0013118A">
            <w:pPr>
              <w:rPr>
                <w:sz w:val="16"/>
              </w:rPr>
            </w:pPr>
            <w:r w:rsidRPr="0064562E">
              <w:rPr>
                <w:sz w:val="16"/>
              </w:rPr>
              <w:t>Anexo A – Matriz de trazabilidad UR/SRS/RISK/VER/Release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943176" w14:textId="5434D2F3" w:rsidR="0013118A" w:rsidRPr="00AA3C36" w:rsidRDefault="0013118A" w:rsidP="0013118A">
            <w:pPr>
              <w:rPr>
                <w:sz w:val="16"/>
              </w:rPr>
            </w:pPr>
            <w:r w:rsidRPr="00AA3C36"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3A3C4E" w14:textId="098D964A" w:rsidR="0013118A" w:rsidRPr="00AA3C36" w:rsidRDefault="0013118A" w:rsidP="0013118A">
            <w:pPr>
              <w:rPr>
                <w:sz w:val="16"/>
              </w:rPr>
            </w:pPr>
            <w:r w:rsidRPr="00AA3C36"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285E44" w14:textId="17CB387A" w:rsidR="0013118A" w:rsidRPr="00AA3C36" w:rsidRDefault="0013118A" w:rsidP="0013118A">
            <w:pPr>
              <w:rPr>
                <w:sz w:val="16"/>
              </w:rPr>
            </w:pPr>
            <w:r w:rsidRPr="00AA3C36">
              <w:rPr>
                <w:sz w:val="16"/>
              </w:rPr>
              <w:t>Líder Julián Rojas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B5400D" w14:textId="6A425E82" w:rsidR="0013118A" w:rsidRPr="00AA3C36" w:rsidRDefault="0013118A" w:rsidP="0013118A">
            <w:pPr>
              <w:rPr>
                <w:sz w:val="16"/>
              </w:rPr>
            </w:pPr>
            <w:r w:rsidRPr="00AA3C36">
              <w:rPr>
                <w:sz w:val="16"/>
              </w:rPr>
              <w:t>Darío Ramos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671B8C" w14:textId="0F30984A" w:rsidR="0013118A" w:rsidRPr="00AA3C36" w:rsidRDefault="0013118A" w:rsidP="0013118A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98A832" w14:textId="564F1A69" w:rsidR="0013118A" w:rsidRPr="00AA3C36" w:rsidRDefault="0013118A" w:rsidP="0013118A">
            <w:pPr>
              <w:rPr>
                <w:rFonts w:cs="Calibri"/>
                <w:sz w:val="16"/>
              </w:rPr>
            </w:pPr>
            <w:r w:rsidRPr="00AA3C36">
              <w:rPr>
                <w:rFonts w:cs="Calibri"/>
                <w:sz w:val="16"/>
              </w:rPr>
              <w:t>No requerida</w:t>
            </w:r>
          </w:p>
        </w:tc>
      </w:tr>
      <w:tr w:rsidR="00026E9D" w:rsidRPr="00AA3C36" w14:paraId="4D3E885A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FB7E80" w14:textId="3D8DC433" w:rsidR="00026E9D" w:rsidRPr="008B14CC" w:rsidRDefault="00026E9D" w:rsidP="00026E9D">
            <w:pPr>
              <w:rPr>
                <w:sz w:val="16"/>
              </w:rPr>
            </w:pPr>
            <w:r w:rsidRPr="00026E9D">
              <w:rPr>
                <w:sz w:val="16"/>
              </w:rPr>
              <w:t>FT-SW-VER-001-C10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30F261" w14:textId="02ACB8BD" w:rsidR="00026E9D" w:rsidRPr="008B14CC" w:rsidRDefault="00026E9D" w:rsidP="00026E9D">
            <w:pPr>
              <w:rPr>
                <w:sz w:val="16"/>
              </w:rPr>
            </w:pPr>
            <w:r w:rsidRPr="00026E9D">
              <w:rPr>
                <w:sz w:val="16"/>
              </w:rPr>
              <w:t>Plantilla de casos de prueba (VER)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CF5312" w14:textId="0CFBC347" w:rsidR="00026E9D" w:rsidRPr="00AA3C36" w:rsidRDefault="00026E9D" w:rsidP="00026E9D">
            <w:pPr>
              <w:rPr>
                <w:sz w:val="16"/>
              </w:rPr>
            </w:pPr>
            <w:r w:rsidRPr="00AA3C36"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B2BFAB" w14:textId="317F29D9" w:rsidR="00026E9D" w:rsidRPr="00AA3C36" w:rsidRDefault="00026E9D" w:rsidP="00026E9D">
            <w:pPr>
              <w:rPr>
                <w:sz w:val="16"/>
              </w:rPr>
            </w:pPr>
            <w:r w:rsidRPr="00AA3C36"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6FCCB3" w14:textId="3AF75A11" w:rsidR="00026E9D" w:rsidRPr="00AA3C36" w:rsidRDefault="007A6FE8" w:rsidP="00026E9D">
            <w:pPr>
              <w:rPr>
                <w:sz w:val="16"/>
              </w:rPr>
            </w:pPr>
            <w:r w:rsidRPr="00AA3C36">
              <w:rPr>
                <w:sz w:val="16"/>
              </w:rPr>
              <w:t>Líder Julián Rojas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0CD71A" w14:textId="67D133F6" w:rsidR="00026E9D" w:rsidRPr="00AA3C36" w:rsidRDefault="00C07CA2" w:rsidP="00026E9D">
            <w:pPr>
              <w:rPr>
                <w:sz w:val="16"/>
              </w:rPr>
            </w:pPr>
            <w:r>
              <w:rPr>
                <w:sz w:val="16"/>
              </w:rPr>
              <w:t>Lola Verde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A4E5D3" w14:textId="0121C2CF" w:rsidR="00026E9D" w:rsidRPr="00AA3C36" w:rsidRDefault="00C07CA2" w:rsidP="00026E9D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11A046" w14:textId="6586F143" w:rsidR="00026E9D" w:rsidRPr="00AA3C36" w:rsidRDefault="00C07CA2" w:rsidP="00026E9D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  <w:tr w:rsidR="008872B0" w:rsidRPr="00AA3C36" w14:paraId="48EB635D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658894" w14:textId="0D7C0A6C" w:rsidR="008872B0" w:rsidRPr="008B14CC" w:rsidRDefault="008872B0" w:rsidP="008872B0">
            <w:pPr>
              <w:rPr>
                <w:sz w:val="16"/>
              </w:rPr>
            </w:pPr>
            <w:r w:rsidRPr="008872B0">
              <w:rPr>
                <w:sz w:val="16"/>
              </w:rPr>
              <w:t>ANX-AD-05-05-C11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E359657" w14:textId="6AA8769F" w:rsidR="008872B0" w:rsidRPr="008B14CC" w:rsidRDefault="008872B0" w:rsidP="008872B0">
            <w:pPr>
              <w:rPr>
                <w:sz w:val="16"/>
              </w:rPr>
            </w:pPr>
            <w:r w:rsidRPr="008872B0">
              <w:rPr>
                <w:sz w:val="16"/>
              </w:rPr>
              <w:t>Plan resumen de verificación y validación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D57C1E" w14:textId="459A8417" w:rsidR="008872B0" w:rsidRPr="00AA3C36" w:rsidRDefault="008872B0" w:rsidP="008872B0">
            <w:pPr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07760C" w14:textId="4EA7CCCD" w:rsidR="008872B0" w:rsidRPr="00AA3C36" w:rsidRDefault="008872B0" w:rsidP="008872B0">
            <w:pPr>
              <w:rPr>
                <w:sz w:val="16"/>
              </w:rPr>
            </w:pPr>
            <w:r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487A75" w14:textId="28521353" w:rsidR="008872B0" w:rsidRPr="00AA3C36" w:rsidRDefault="003A7DDD" w:rsidP="008872B0">
            <w:pPr>
              <w:rPr>
                <w:sz w:val="16"/>
              </w:rPr>
            </w:pPr>
            <w:r>
              <w:rPr>
                <w:sz w:val="16"/>
              </w:rPr>
              <w:t>Líder Julián Rojas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8EBB03" w14:textId="6552D87A" w:rsidR="008872B0" w:rsidRPr="00AA3C36" w:rsidRDefault="003A7DDD" w:rsidP="008872B0">
            <w:pPr>
              <w:rPr>
                <w:sz w:val="16"/>
              </w:rPr>
            </w:pPr>
            <w:r>
              <w:rPr>
                <w:sz w:val="16"/>
              </w:rPr>
              <w:t>Darío Ramos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A93A22" w14:textId="22623294" w:rsidR="008872B0" w:rsidRPr="00AA3C36" w:rsidRDefault="003A7DDD" w:rsidP="008872B0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27EE3C" w14:textId="46EF7309" w:rsidR="008872B0" w:rsidRPr="00AA3C36" w:rsidRDefault="003A7DDD" w:rsidP="008872B0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  <w:tr w:rsidR="007A0614" w:rsidRPr="00AA3C36" w14:paraId="1D190AFA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793DE7" w14:textId="3FD0A23D" w:rsidR="007A0614" w:rsidRPr="008B14CC" w:rsidRDefault="007A0614" w:rsidP="007A0614">
            <w:pPr>
              <w:rPr>
                <w:sz w:val="16"/>
              </w:rPr>
            </w:pPr>
            <w:r w:rsidRPr="007A0614">
              <w:rPr>
                <w:sz w:val="16"/>
              </w:rPr>
              <w:t>FT-SW-VAL-001-C11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488F5F" w14:textId="41ECE629" w:rsidR="007A0614" w:rsidRPr="008B14CC" w:rsidRDefault="007A0614" w:rsidP="007A0614">
            <w:pPr>
              <w:rPr>
                <w:sz w:val="16"/>
              </w:rPr>
            </w:pPr>
            <w:r w:rsidRPr="007A0614">
              <w:rPr>
                <w:sz w:val="16"/>
              </w:rPr>
              <w:t>Registro de evidencia de validación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B12227" w14:textId="2F6A8D41" w:rsidR="007A0614" w:rsidRPr="00AA3C36" w:rsidRDefault="007A0614" w:rsidP="007A0614">
            <w:pPr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67808B5" w14:textId="6804B282" w:rsidR="007A0614" w:rsidRPr="00AA3C36" w:rsidRDefault="007A0614" w:rsidP="007A0614">
            <w:pPr>
              <w:rPr>
                <w:sz w:val="16"/>
              </w:rPr>
            </w:pPr>
            <w:r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F30017" w14:textId="0B2C98B6" w:rsidR="007A0614" w:rsidRPr="00AA3C36" w:rsidRDefault="00F348C2" w:rsidP="007A0614">
            <w:pPr>
              <w:rPr>
                <w:sz w:val="16"/>
              </w:rPr>
            </w:pPr>
            <w:r>
              <w:rPr>
                <w:sz w:val="16"/>
              </w:rPr>
              <w:t>Líder Julián Rojas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574141" w14:textId="53A358B7" w:rsidR="007A0614" w:rsidRPr="00AA3C36" w:rsidRDefault="00F348C2" w:rsidP="007A0614">
            <w:pPr>
              <w:rPr>
                <w:sz w:val="16"/>
              </w:rPr>
            </w:pPr>
            <w:r>
              <w:rPr>
                <w:sz w:val="16"/>
              </w:rPr>
              <w:t>José Bustos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6F3EB9" w14:textId="3F73C6FB" w:rsidR="007A0614" w:rsidRPr="00AA3C36" w:rsidRDefault="00F348C2" w:rsidP="007A0614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C5E619" w14:textId="7BFD69EB" w:rsidR="007A0614" w:rsidRPr="00AA3C36" w:rsidRDefault="00F348C2" w:rsidP="007A0614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  <w:tr w:rsidR="00380D3C" w:rsidRPr="00AA3C36" w14:paraId="6ED5A6D1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95A084" w14:textId="4A317241" w:rsidR="00380D3C" w:rsidRPr="008B14CC" w:rsidRDefault="00380D3C" w:rsidP="00380D3C">
            <w:pPr>
              <w:rPr>
                <w:sz w:val="16"/>
              </w:rPr>
            </w:pPr>
            <w:r w:rsidRPr="00380D3C">
              <w:rPr>
                <w:sz w:val="16"/>
              </w:rPr>
              <w:t>FT-SW-REL-001-C12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3BA7B8" w14:textId="65F90D5D" w:rsidR="00380D3C" w:rsidRPr="008B14CC" w:rsidRDefault="00380D3C" w:rsidP="00380D3C">
            <w:pPr>
              <w:rPr>
                <w:sz w:val="16"/>
              </w:rPr>
            </w:pPr>
            <w:r w:rsidRPr="00380D3C">
              <w:rPr>
                <w:sz w:val="16"/>
              </w:rPr>
              <w:t>Release Audit Package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9E076C" w14:textId="32E9D179" w:rsidR="00380D3C" w:rsidRPr="00AA3C36" w:rsidRDefault="00380D3C" w:rsidP="00380D3C">
            <w:pPr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8FA250" w14:textId="736C5910" w:rsidR="00380D3C" w:rsidRPr="00AA3C36" w:rsidRDefault="00380D3C" w:rsidP="00380D3C">
            <w:pPr>
              <w:rPr>
                <w:sz w:val="16"/>
              </w:rPr>
            </w:pPr>
            <w:r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529602" w14:textId="49BDD485" w:rsidR="00380D3C" w:rsidRPr="00AA3C36" w:rsidRDefault="009C2400" w:rsidP="00380D3C">
            <w:pPr>
              <w:rPr>
                <w:sz w:val="16"/>
              </w:rPr>
            </w:pPr>
            <w:r>
              <w:rPr>
                <w:sz w:val="16"/>
              </w:rPr>
              <w:t>Líder Julián Rojas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516E05" w14:textId="712F3046" w:rsidR="00380D3C" w:rsidRPr="00AA3C36" w:rsidRDefault="009C2400" w:rsidP="00380D3C">
            <w:pPr>
              <w:rPr>
                <w:sz w:val="16"/>
              </w:rPr>
            </w:pPr>
            <w:r>
              <w:rPr>
                <w:sz w:val="16"/>
              </w:rPr>
              <w:t>Lola Verde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F67E80" w14:textId="591E0852" w:rsidR="00380D3C" w:rsidRPr="00AA3C36" w:rsidRDefault="009C2400" w:rsidP="00380D3C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5FAF52" w14:textId="7CC65C2B" w:rsidR="00380D3C" w:rsidRPr="00AA3C36" w:rsidRDefault="009C2400" w:rsidP="00380D3C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  <w:tr w:rsidR="00E61AC4" w:rsidRPr="00AA3C36" w14:paraId="276BAD0F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D015B1" w14:textId="598FABE2" w:rsidR="00E61AC4" w:rsidRPr="00380D3C" w:rsidRDefault="00E61AC4" w:rsidP="00E61AC4">
            <w:pPr>
              <w:rPr>
                <w:sz w:val="16"/>
              </w:rPr>
            </w:pPr>
            <w:r w:rsidRPr="00E61AC4">
              <w:rPr>
                <w:sz w:val="16"/>
              </w:rPr>
              <w:t>FT-SW-REL-002-C12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DD0C28" w14:textId="77C1DA9C" w:rsidR="00E61AC4" w:rsidRPr="00380D3C" w:rsidRDefault="00E61AC4" w:rsidP="00E61AC4">
            <w:pPr>
              <w:rPr>
                <w:sz w:val="16"/>
              </w:rPr>
            </w:pPr>
            <w:r w:rsidRPr="00E61AC4">
              <w:rPr>
                <w:sz w:val="16"/>
              </w:rPr>
              <w:t>Notas de versión / Changelog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2820BE" w14:textId="14FEA613" w:rsidR="00E61AC4" w:rsidRDefault="00E61AC4" w:rsidP="00E61AC4">
            <w:pPr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7CD412" w14:textId="4F94263B" w:rsidR="00E61AC4" w:rsidRDefault="00E61AC4" w:rsidP="00E61AC4">
            <w:pPr>
              <w:rPr>
                <w:sz w:val="16"/>
              </w:rPr>
            </w:pPr>
            <w:r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E06F1D" w14:textId="3C390172" w:rsidR="00E61AC4" w:rsidRDefault="00E61AC4" w:rsidP="00E61AC4">
            <w:pPr>
              <w:rPr>
                <w:sz w:val="16"/>
              </w:rPr>
            </w:pPr>
            <w:r>
              <w:rPr>
                <w:sz w:val="16"/>
              </w:rPr>
              <w:t>Gerardo Roger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136454" w14:textId="4A310420" w:rsidR="00E61AC4" w:rsidRDefault="00E61AC4" w:rsidP="00E61AC4">
            <w:pPr>
              <w:rPr>
                <w:sz w:val="16"/>
              </w:rPr>
            </w:pPr>
            <w:r>
              <w:rPr>
                <w:sz w:val="16"/>
              </w:rPr>
              <w:t>Líder Julián Rojas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FCDE94" w14:textId="4D656B65" w:rsidR="00E61AC4" w:rsidRDefault="00D14886" w:rsidP="00E61AC4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F3BB77" w14:textId="6D78C289" w:rsidR="00E61AC4" w:rsidRDefault="00D14886" w:rsidP="00E61AC4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  <w:tr w:rsidR="00E80E37" w:rsidRPr="00AA3C36" w14:paraId="2EEE2FD5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93D85C" w14:textId="5A7C78D5" w:rsidR="00E80E37" w:rsidRPr="00E61AC4" w:rsidRDefault="00E80E37" w:rsidP="00E80E37">
            <w:pPr>
              <w:rPr>
                <w:sz w:val="16"/>
              </w:rPr>
            </w:pPr>
            <w:r w:rsidRPr="00E80E37">
              <w:rPr>
                <w:sz w:val="16"/>
              </w:rPr>
              <w:t>FT-SW-REL-003-C12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E0320B" w14:textId="7434580C" w:rsidR="00E80E37" w:rsidRPr="00E61AC4" w:rsidRDefault="00E80E37" w:rsidP="00E80E37">
            <w:pPr>
              <w:rPr>
                <w:sz w:val="16"/>
              </w:rPr>
            </w:pPr>
            <w:r w:rsidRPr="00E80E37">
              <w:rPr>
                <w:sz w:val="16"/>
              </w:rPr>
              <w:t>Issues abiertos y aceptabilidad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EC83C5" w14:textId="704BC5B0" w:rsidR="00E80E37" w:rsidRDefault="00E80E37" w:rsidP="00E80E37">
            <w:pPr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880A1D" w14:textId="25EBF15E" w:rsidR="00E80E37" w:rsidRDefault="00E80E37" w:rsidP="00E80E37">
            <w:pPr>
              <w:rPr>
                <w:sz w:val="16"/>
              </w:rPr>
            </w:pPr>
            <w:r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F8C372" w14:textId="09B039AB" w:rsidR="00E80E37" w:rsidRDefault="00E80E37" w:rsidP="00E80E37">
            <w:pPr>
              <w:rPr>
                <w:sz w:val="16"/>
              </w:rPr>
            </w:pPr>
            <w:r>
              <w:rPr>
                <w:sz w:val="16"/>
              </w:rPr>
              <w:t>Líder Julián Rojas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6E95C6" w14:textId="48A11629" w:rsidR="00E80E37" w:rsidRDefault="00E80E37" w:rsidP="00E80E37">
            <w:pPr>
              <w:rPr>
                <w:sz w:val="16"/>
              </w:rPr>
            </w:pPr>
            <w:r>
              <w:rPr>
                <w:sz w:val="16"/>
              </w:rPr>
              <w:t>Lola Verde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74B0F5" w14:textId="4C79B383" w:rsidR="00E80E37" w:rsidRDefault="00E80E37" w:rsidP="00E80E37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B593A6" w14:textId="73E8972E" w:rsidR="00E80E37" w:rsidRDefault="00E80E37" w:rsidP="00E80E37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  <w:tr w:rsidR="00BF7EE0" w:rsidRPr="00AA3C36" w14:paraId="5E801C19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C64957" w14:textId="27B6AE3F" w:rsidR="00BF7EE0" w:rsidRPr="00E80E37" w:rsidRDefault="00BF7EE0" w:rsidP="00BF7EE0">
            <w:pPr>
              <w:rPr>
                <w:sz w:val="16"/>
              </w:rPr>
            </w:pPr>
            <w:r w:rsidRPr="002D6C6C">
              <w:rPr>
                <w:sz w:val="16"/>
              </w:rPr>
              <w:t>FT-SW-REL-004-C12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F88D16" w14:textId="264771BE" w:rsidR="00BF7EE0" w:rsidRPr="00E80E37" w:rsidRDefault="00BF7EE0" w:rsidP="00BF7EE0">
            <w:pPr>
              <w:rPr>
                <w:sz w:val="16"/>
              </w:rPr>
            </w:pPr>
            <w:r w:rsidRPr="002D6C6C">
              <w:rPr>
                <w:sz w:val="16"/>
              </w:rPr>
              <w:t>Aprobación formal de release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6494FD9" w14:textId="00DFCB6C" w:rsidR="00BF7EE0" w:rsidRDefault="00BF7EE0" w:rsidP="00BF7EE0">
            <w:pPr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88FCEA" w14:textId="248B97D2" w:rsidR="00BF7EE0" w:rsidRDefault="00BF7EE0" w:rsidP="00BF7EE0">
            <w:pPr>
              <w:rPr>
                <w:sz w:val="16"/>
              </w:rPr>
            </w:pPr>
            <w:r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5B88FB" w14:textId="697F936F" w:rsidR="00BF7EE0" w:rsidRDefault="00BF7EE0" w:rsidP="00BF7EE0">
            <w:pPr>
              <w:rPr>
                <w:sz w:val="16"/>
              </w:rPr>
            </w:pPr>
            <w:r>
              <w:rPr>
                <w:sz w:val="16"/>
              </w:rPr>
              <w:t>Líder Julián Rojas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A2D534" w14:textId="5E480362" w:rsidR="00BF7EE0" w:rsidRDefault="00BF7EE0" w:rsidP="00BF7EE0">
            <w:pPr>
              <w:rPr>
                <w:sz w:val="16"/>
              </w:rPr>
            </w:pPr>
            <w:r>
              <w:rPr>
                <w:sz w:val="16"/>
              </w:rPr>
              <w:t>Lola Verde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DA2BCA" w14:textId="62A3E9FF" w:rsidR="00BF7EE0" w:rsidRDefault="00BF7EE0" w:rsidP="00BF7EE0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CEE6FC" w14:textId="4554D060" w:rsidR="00BF7EE0" w:rsidRDefault="00BF7EE0" w:rsidP="00BF7EE0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  <w:tr w:rsidR="00D30494" w:rsidRPr="00AA3C36" w14:paraId="5F53603A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3A0731" w14:textId="7A2448AB" w:rsidR="00D30494" w:rsidRPr="002D6C6C" w:rsidRDefault="00D30494" w:rsidP="00D30494">
            <w:pPr>
              <w:rPr>
                <w:sz w:val="16"/>
              </w:rPr>
            </w:pPr>
            <w:r w:rsidRPr="00D30494">
              <w:rPr>
                <w:sz w:val="16"/>
              </w:rPr>
              <w:t>FT-SW-CR-001-C13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32C10F" w14:textId="5D04C3AD" w:rsidR="00D30494" w:rsidRPr="002D6C6C" w:rsidRDefault="00D30494" w:rsidP="00D30494">
            <w:pPr>
              <w:rPr>
                <w:sz w:val="16"/>
              </w:rPr>
            </w:pPr>
            <w:r w:rsidRPr="00D30494">
              <w:rPr>
                <w:sz w:val="16"/>
              </w:rPr>
              <w:t>Registro de solicitud de cambio (CR)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25499F" w14:textId="18F8E7B8" w:rsidR="00D30494" w:rsidRDefault="00D30494" w:rsidP="00D30494">
            <w:pPr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862543" w14:textId="1FDE3345" w:rsidR="00D30494" w:rsidRDefault="00D30494" w:rsidP="00D30494">
            <w:pPr>
              <w:rPr>
                <w:sz w:val="16"/>
              </w:rPr>
            </w:pPr>
            <w:r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5066A3" w14:textId="5EA60669" w:rsidR="00D30494" w:rsidRDefault="00D30494" w:rsidP="00D30494">
            <w:pPr>
              <w:rPr>
                <w:sz w:val="16"/>
              </w:rPr>
            </w:pPr>
            <w:r>
              <w:rPr>
                <w:sz w:val="16"/>
              </w:rPr>
              <w:t>Fernando Igual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7E5940" w14:textId="62D59890" w:rsidR="00D30494" w:rsidRDefault="00D30494" w:rsidP="00D30494">
            <w:pPr>
              <w:rPr>
                <w:sz w:val="16"/>
              </w:rPr>
            </w:pPr>
            <w:r>
              <w:rPr>
                <w:sz w:val="16"/>
              </w:rPr>
              <w:t>Líder Julián Rojas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B32C485" w14:textId="0CEED866" w:rsidR="00D30494" w:rsidRDefault="00D30494" w:rsidP="00D30494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A9D4BF" w14:textId="41F07581" w:rsidR="00D30494" w:rsidRDefault="00D30494" w:rsidP="00D30494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  <w:tr w:rsidR="00BF175F" w:rsidRPr="00AA3C36" w14:paraId="5A21CCE1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8DB04F" w14:textId="71E6E30B" w:rsidR="00BF175F" w:rsidRPr="00D30494" w:rsidRDefault="00BF175F" w:rsidP="00BF175F">
            <w:pPr>
              <w:rPr>
                <w:sz w:val="16"/>
              </w:rPr>
            </w:pPr>
            <w:r w:rsidRPr="00700049">
              <w:rPr>
                <w:sz w:val="16"/>
              </w:rPr>
              <w:t>RMF-SW–AD-C14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8B19F6B" w14:textId="41A11EFF" w:rsidR="00BF175F" w:rsidRPr="00D30494" w:rsidRDefault="00BF175F" w:rsidP="00BF175F">
            <w:pPr>
              <w:rPr>
                <w:sz w:val="16"/>
              </w:rPr>
            </w:pPr>
            <w:r w:rsidRPr="00700049">
              <w:rPr>
                <w:sz w:val="16"/>
              </w:rPr>
              <w:t>Marco de gestión de riesgos del software (RMF)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3D81BF" w14:textId="0EF4DA16" w:rsidR="00BF175F" w:rsidRDefault="00BF175F" w:rsidP="00BF175F">
            <w:pPr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A746DD" w14:textId="7455F18B" w:rsidR="00BF175F" w:rsidRDefault="00BF175F" w:rsidP="00BF175F">
            <w:pPr>
              <w:rPr>
                <w:sz w:val="16"/>
              </w:rPr>
            </w:pPr>
            <w:r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567B41" w14:textId="3AA7C918" w:rsidR="00BF175F" w:rsidRDefault="00BF175F" w:rsidP="00BF175F">
            <w:pPr>
              <w:rPr>
                <w:sz w:val="16"/>
              </w:rPr>
            </w:pPr>
            <w:r>
              <w:rPr>
                <w:sz w:val="16"/>
              </w:rPr>
              <w:t>Líder Julián Rojas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C346D4" w14:textId="51DA5E3B" w:rsidR="00BF175F" w:rsidRDefault="00BF175F" w:rsidP="00BF175F">
            <w:pPr>
              <w:rPr>
                <w:sz w:val="16"/>
              </w:rPr>
            </w:pPr>
            <w:r>
              <w:rPr>
                <w:sz w:val="16"/>
              </w:rPr>
              <w:t>Darío Ramos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81012A" w14:textId="7873ECCC" w:rsidR="00BF175F" w:rsidRDefault="00BF175F" w:rsidP="00BF175F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169369" w14:textId="1250580E" w:rsidR="00BF175F" w:rsidRDefault="00BF175F" w:rsidP="00BF175F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  <w:tr w:rsidR="00143F00" w:rsidRPr="00AA3C36" w14:paraId="525B69C1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9ADA53" w14:textId="357859E5" w:rsidR="00143F00" w:rsidRPr="00700049" w:rsidRDefault="00143F00" w:rsidP="00143F00">
            <w:pPr>
              <w:rPr>
                <w:sz w:val="16"/>
              </w:rPr>
            </w:pPr>
            <w:r w:rsidRPr="00143F00">
              <w:rPr>
                <w:sz w:val="16"/>
              </w:rPr>
              <w:t>FT-SW-SEC-005-C15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B68117" w14:textId="651D7577" w:rsidR="00143F00" w:rsidRPr="00700049" w:rsidRDefault="00143F00" w:rsidP="00143F00">
            <w:pPr>
              <w:rPr>
                <w:sz w:val="16"/>
              </w:rPr>
            </w:pPr>
            <w:r w:rsidRPr="00143F00">
              <w:rPr>
                <w:sz w:val="16"/>
              </w:rPr>
              <w:t>Registro de hardening y configuración segura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830827" w14:textId="727C11F8" w:rsidR="00143F00" w:rsidRDefault="00143F00" w:rsidP="00143F00">
            <w:pPr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DC8DDE" w14:textId="1CCA55CD" w:rsidR="00143F00" w:rsidRDefault="00143F00" w:rsidP="00143F00">
            <w:pPr>
              <w:rPr>
                <w:sz w:val="16"/>
              </w:rPr>
            </w:pPr>
            <w:r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3B655A" w14:textId="751F347F" w:rsidR="00143F00" w:rsidRDefault="00143F00" w:rsidP="00143F00">
            <w:pPr>
              <w:rPr>
                <w:sz w:val="16"/>
              </w:rPr>
            </w:pPr>
            <w:r>
              <w:rPr>
                <w:sz w:val="16"/>
              </w:rPr>
              <w:t>Oscar Sanz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ABF027" w14:textId="7551F6A5" w:rsidR="00143F00" w:rsidRDefault="00143F00" w:rsidP="00143F00">
            <w:pPr>
              <w:rPr>
                <w:sz w:val="16"/>
              </w:rPr>
            </w:pPr>
            <w:r>
              <w:rPr>
                <w:sz w:val="16"/>
              </w:rPr>
              <w:t>Líder Julián Rojas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290CCB" w14:textId="6A6BD566" w:rsidR="00143F00" w:rsidRDefault="00143F00" w:rsidP="00143F00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DC8EB4" w14:textId="45E68D1C" w:rsidR="00143F00" w:rsidRDefault="00143F00" w:rsidP="00143F00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  <w:tr w:rsidR="002565FC" w:rsidRPr="002565FC" w14:paraId="5ECB3E60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3BEB68" w14:textId="32D03DDB" w:rsidR="002565FC" w:rsidRPr="002565FC" w:rsidRDefault="002565FC" w:rsidP="002565FC">
            <w:pPr>
              <w:rPr>
                <w:sz w:val="16"/>
                <w:lang w:val="en-US"/>
              </w:rPr>
            </w:pPr>
            <w:r w:rsidRPr="002565FC">
              <w:rPr>
                <w:sz w:val="16"/>
                <w:lang w:val="en-US"/>
              </w:rPr>
              <w:t>FT-SW-PIPE-CORE-001-C16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C2DA62" w14:textId="79E1C51C" w:rsidR="002565FC" w:rsidRPr="002565FC" w:rsidRDefault="002565FC" w:rsidP="002565FC">
            <w:pPr>
              <w:rPr>
                <w:sz w:val="16"/>
              </w:rPr>
            </w:pPr>
            <w:r w:rsidRPr="002565FC">
              <w:rPr>
                <w:sz w:val="16"/>
              </w:rPr>
              <w:t>Documento descriptivo del pipeline CI/CD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40C722" w14:textId="6589A8B5" w:rsidR="002565FC" w:rsidRPr="002565FC" w:rsidRDefault="002565FC" w:rsidP="002565FC">
            <w:pPr>
              <w:rPr>
                <w:sz w:val="16"/>
                <w:lang w:val="it-IT"/>
              </w:rPr>
            </w:pPr>
            <w:r>
              <w:rPr>
                <w:sz w:val="16"/>
                <w:lang w:val="it-IT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E241B8C" w14:textId="628D6F3C" w:rsidR="002565FC" w:rsidRPr="002565FC" w:rsidRDefault="002565FC" w:rsidP="002565FC">
            <w:pPr>
              <w:rPr>
                <w:sz w:val="16"/>
                <w:lang w:val="it-IT"/>
              </w:rPr>
            </w:pPr>
            <w:r>
              <w:rPr>
                <w:sz w:val="16"/>
                <w:lang w:val="it-IT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41AC8A" w14:textId="45B4EA3B" w:rsidR="002565FC" w:rsidRPr="002565FC" w:rsidRDefault="002565FC" w:rsidP="002565FC">
            <w:pPr>
              <w:rPr>
                <w:sz w:val="16"/>
                <w:lang w:val="it-IT"/>
              </w:rPr>
            </w:pPr>
            <w:r>
              <w:rPr>
                <w:sz w:val="16"/>
                <w:lang w:val="it-IT"/>
              </w:rPr>
              <w:t>Oscar Sanz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850C71" w14:textId="5B635E49" w:rsidR="002565FC" w:rsidRPr="002565FC" w:rsidRDefault="002565FC" w:rsidP="002565FC">
            <w:pPr>
              <w:rPr>
                <w:sz w:val="16"/>
                <w:lang w:val="it-IT"/>
              </w:rPr>
            </w:pPr>
            <w:r>
              <w:rPr>
                <w:sz w:val="16"/>
                <w:lang w:val="it-IT"/>
              </w:rPr>
              <w:t>Fernando Igual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3B0A84" w14:textId="0A221FAB" w:rsidR="002565FC" w:rsidRPr="002565FC" w:rsidRDefault="002565FC" w:rsidP="002565FC">
            <w:pPr>
              <w:rPr>
                <w:rFonts w:cs="Calibri"/>
                <w:sz w:val="16"/>
                <w:lang w:val="it-IT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0F3E06" w14:textId="5A2599E4" w:rsidR="002565FC" w:rsidRPr="002565FC" w:rsidRDefault="002565FC" w:rsidP="002565FC">
            <w:pPr>
              <w:rPr>
                <w:rFonts w:cs="Calibri"/>
                <w:sz w:val="16"/>
                <w:lang w:val="it-IT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  <w:tr w:rsidR="00CD0682" w:rsidRPr="002565FC" w14:paraId="355B5E78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2B797A" w14:textId="4FE08B48" w:rsidR="00CD0682" w:rsidRPr="003C6B82" w:rsidRDefault="00CD0682" w:rsidP="00CD0682">
            <w:pPr>
              <w:rPr>
                <w:sz w:val="16"/>
              </w:rPr>
            </w:pPr>
            <w:r w:rsidRPr="003C6B82">
              <w:rPr>
                <w:sz w:val="16"/>
              </w:rPr>
              <w:t>PIPE-CI-AD-001-C16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7E02518" w14:textId="744C1DD3" w:rsidR="00CD0682" w:rsidRPr="003C6B82" w:rsidRDefault="00CD0682" w:rsidP="00CD0682">
            <w:pPr>
              <w:rPr>
                <w:sz w:val="16"/>
              </w:rPr>
            </w:pPr>
            <w:r w:rsidRPr="003C6B82">
              <w:rPr>
                <w:sz w:val="16"/>
              </w:rPr>
              <w:t>Documento descriptivo del pipeline CI/CD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FBF984" w14:textId="16DCE5F0" w:rsidR="00CD0682" w:rsidRDefault="00CD0682" w:rsidP="00CD0682">
            <w:pPr>
              <w:rPr>
                <w:sz w:val="16"/>
                <w:lang w:val="it-IT"/>
              </w:rPr>
            </w:pPr>
            <w:r>
              <w:rPr>
                <w:sz w:val="16"/>
                <w:lang w:val="it-IT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9FF0BB" w14:textId="122878BD" w:rsidR="00CD0682" w:rsidRDefault="00CD0682" w:rsidP="00CD0682">
            <w:pPr>
              <w:rPr>
                <w:sz w:val="16"/>
                <w:lang w:val="it-IT"/>
              </w:rPr>
            </w:pPr>
            <w:r>
              <w:rPr>
                <w:sz w:val="16"/>
                <w:lang w:val="it-IT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E2FD1D" w14:textId="06197D3F" w:rsidR="00CD0682" w:rsidRDefault="00CD0682" w:rsidP="00CD0682">
            <w:pPr>
              <w:rPr>
                <w:sz w:val="16"/>
                <w:lang w:val="it-IT"/>
              </w:rPr>
            </w:pPr>
            <w:r>
              <w:rPr>
                <w:sz w:val="16"/>
                <w:lang w:val="it-IT"/>
              </w:rPr>
              <w:t>Oscar Sanz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1530CE" w14:textId="1AE68EF0" w:rsidR="00CD0682" w:rsidRDefault="00CD0682" w:rsidP="00CD0682">
            <w:pPr>
              <w:rPr>
                <w:sz w:val="16"/>
                <w:lang w:val="it-IT"/>
              </w:rPr>
            </w:pPr>
            <w:r>
              <w:rPr>
                <w:sz w:val="16"/>
                <w:lang w:val="it-IT"/>
              </w:rPr>
              <w:t>Fernando Igual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FE1E8F" w14:textId="73F4E44B" w:rsidR="00CD0682" w:rsidRPr="003C6B82" w:rsidRDefault="00CD0682" w:rsidP="00CD0682">
            <w:pPr>
              <w:rPr>
                <w:rFonts w:cs="Calibri"/>
                <w:sz w:val="16"/>
                <w:lang w:val="it-IT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E737FB" w14:textId="14E713ED" w:rsidR="00CD0682" w:rsidRPr="003C6B82" w:rsidRDefault="00CD0682" w:rsidP="00CD0682">
            <w:pPr>
              <w:rPr>
                <w:rFonts w:cs="Calibri"/>
                <w:sz w:val="16"/>
                <w:lang w:val="it-IT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  <w:tr w:rsidR="001913D7" w:rsidRPr="001913D7" w14:paraId="02516B01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560B80" w14:textId="7C1D3178" w:rsidR="001913D7" w:rsidRPr="003C6B82" w:rsidRDefault="001913D7" w:rsidP="001913D7">
            <w:pPr>
              <w:rPr>
                <w:sz w:val="16"/>
              </w:rPr>
            </w:pPr>
            <w:r w:rsidRPr="001913D7">
              <w:rPr>
                <w:sz w:val="16"/>
              </w:rPr>
              <w:t>T-IMQ-60601-62304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03FA3A" w14:textId="06FFB432" w:rsidR="001913D7" w:rsidRPr="003C6B82" w:rsidRDefault="001913D7" w:rsidP="001913D7">
            <w:pPr>
              <w:rPr>
                <w:sz w:val="16"/>
              </w:rPr>
            </w:pPr>
            <w:r w:rsidRPr="001913D7">
              <w:rPr>
                <w:sz w:val="16"/>
              </w:rPr>
              <w:t>Tabla IEC 60601-1 vs IEC 62304 cumplimentada (Clase A)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AA35CE9" w14:textId="421CBA47" w:rsidR="001913D7" w:rsidRPr="001913D7" w:rsidRDefault="001913D7" w:rsidP="001913D7">
            <w:pPr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302851" w14:textId="4EE4238A" w:rsidR="001913D7" w:rsidRPr="001913D7" w:rsidRDefault="001913D7" w:rsidP="001913D7">
            <w:pPr>
              <w:rPr>
                <w:sz w:val="16"/>
              </w:rPr>
            </w:pPr>
            <w:r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8784D1" w14:textId="52EFB678" w:rsidR="001913D7" w:rsidRPr="001913D7" w:rsidRDefault="001913D7" w:rsidP="001913D7">
            <w:pPr>
              <w:rPr>
                <w:sz w:val="16"/>
              </w:rPr>
            </w:pPr>
            <w:r>
              <w:rPr>
                <w:sz w:val="16"/>
                <w:lang w:val="it-IT"/>
              </w:rPr>
              <w:t>Oscar Sanz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FF1427" w14:textId="5137E9FE" w:rsidR="001913D7" w:rsidRPr="001913D7" w:rsidRDefault="001913D7" w:rsidP="001913D7">
            <w:pPr>
              <w:rPr>
                <w:sz w:val="16"/>
              </w:rPr>
            </w:pPr>
            <w:r>
              <w:rPr>
                <w:sz w:val="16"/>
                <w:lang w:val="it-IT"/>
              </w:rPr>
              <w:t>Fernando Igual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B4E7EC" w14:textId="69188B4A" w:rsidR="001913D7" w:rsidRDefault="001913D7" w:rsidP="001913D7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3214B7" w14:textId="6DA483CD" w:rsidR="001913D7" w:rsidRDefault="001913D7" w:rsidP="001913D7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  <w:tr w:rsidR="00112704" w:rsidRPr="001913D7" w14:paraId="394137F1" w14:textId="77777777" w:rsidTr="00D14886">
        <w:trPr>
          <w:trHeight w:val="300"/>
          <w:jc w:val="center"/>
        </w:trPr>
        <w:tc>
          <w:tcPr>
            <w:tcW w:w="601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C4486C" w14:textId="55B75362" w:rsidR="00112704" w:rsidRPr="001913D7" w:rsidRDefault="00112704" w:rsidP="00112704">
            <w:pPr>
              <w:rPr>
                <w:sz w:val="16"/>
              </w:rPr>
            </w:pPr>
            <w:r w:rsidRPr="00112704">
              <w:rPr>
                <w:sz w:val="16"/>
              </w:rPr>
              <w:t>T-IMQ-62304-ES</w:t>
            </w:r>
          </w:p>
        </w:tc>
        <w:tc>
          <w:tcPr>
            <w:tcW w:w="1226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1B3B0A" w14:textId="7506C378" w:rsidR="00112704" w:rsidRPr="001913D7" w:rsidRDefault="00112704" w:rsidP="00112704">
            <w:pPr>
              <w:rPr>
                <w:sz w:val="16"/>
              </w:rPr>
            </w:pPr>
            <w:r w:rsidRPr="00112704">
              <w:rPr>
                <w:sz w:val="16"/>
              </w:rPr>
              <w:t>Tabla de cumplimiento IEC 62304 (ES)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1B4C65F" w14:textId="00632CB8" w:rsidR="00112704" w:rsidRDefault="00112704" w:rsidP="00112704">
            <w:pPr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422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2B1F3F" w14:textId="77B7392D" w:rsidR="00112704" w:rsidRDefault="00112704" w:rsidP="00112704">
            <w:pPr>
              <w:rPr>
                <w:sz w:val="16"/>
              </w:rPr>
            </w:pPr>
            <w:r>
              <w:rPr>
                <w:sz w:val="16"/>
              </w:rPr>
              <w:t>Final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45AB3F0" w14:textId="51D70C8A" w:rsidR="00112704" w:rsidRPr="00112704" w:rsidRDefault="00112704" w:rsidP="00112704">
            <w:pPr>
              <w:rPr>
                <w:sz w:val="16"/>
              </w:rPr>
            </w:pPr>
            <w:r>
              <w:rPr>
                <w:sz w:val="16"/>
              </w:rPr>
              <w:t>Líder Julián Rojas</w:t>
            </w:r>
          </w:p>
        </w:tc>
        <w:tc>
          <w:tcPr>
            <w:tcW w:w="703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B5E85D" w14:textId="4208DAFB" w:rsidR="00112704" w:rsidRPr="00112704" w:rsidRDefault="00112704" w:rsidP="00112704">
            <w:pPr>
              <w:rPr>
                <w:sz w:val="16"/>
              </w:rPr>
            </w:pPr>
            <w:r>
              <w:rPr>
                <w:sz w:val="16"/>
              </w:rPr>
              <w:t>Darío Ramos</w:t>
            </w:r>
          </w:p>
        </w:tc>
        <w:tc>
          <w:tcPr>
            <w:tcW w:w="498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9FFA06" w14:textId="0F9E5A18" w:rsidR="00112704" w:rsidRDefault="00112704" w:rsidP="00112704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Aprobado</w:t>
            </w:r>
          </w:p>
        </w:tc>
        <w:tc>
          <w:tcPr>
            <w:tcW w:w="425" w:type="pct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347818A" w14:textId="0A1EBF6B" w:rsidR="00112704" w:rsidRDefault="00112704" w:rsidP="00112704">
            <w:pPr>
              <w:rPr>
                <w:rFonts w:cs="Calibri"/>
                <w:sz w:val="16"/>
              </w:rPr>
            </w:pPr>
            <w:r>
              <w:rPr>
                <w:rFonts w:cs="Calibri"/>
                <w:sz w:val="16"/>
              </w:rPr>
              <w:t>No requerida</w:t>
            </w:r>
          </w:p>
        </w:tc>
      </w:tr>
    </w:tbl>
    <w:p w14:paraId="31C99D25" w14:textId="77777777" w:rsidR="00A7751B" w:rsidRPr="002A0CC0" w:rsidRDefault="00A7751B"/>
    <w:p w14:paraId="1E9E6059" w14:textId="77777777" w:rsidR="00A7751B" w:rsidRPr="00DF143B" w:rsidRDefault="0074658D" w:rsidP="00DF143B">
      <w:pPr>
        <w:pStyle w:val="Ttulo1"/>
        <w:keepNext w:val="0"/>
        <w:keepLines w:val="0"/>
        <w:spacing w:after="160"/>
        <w:ind w:left="510" w:hanging="510"/>
        <w:contextualSpacing/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</w:pPr>
      <w:r w:rsidRPr="00DF143B"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  <w:lastRenderedPageBreak/>
        <w:t>Bloque de aprobación puntual (opcional)</w:t>
      </w:r>
    </w:p>
    <w:tbl>
      <w:tblPr>
        <w:tblStyle w:val="Tablaconcuadrcula"/>
        <w:tblW w:w="9956" w:type="dxa"/>
        <w:jc w:val="center"/>
        <w:tblLook w:val="04A0" w:firstRow="1" w:lastRow="0" w:firstColumn="1" w:lastColumn="0" w:noHBand="0" w:noVBand="1"/>
      </w:tblPr>
      <w:tblGrid>
        <w:gridCol w:w="2154"/>
        <w:gridCol w:w="3231"/>
        <w:gridCol w:w="1701"/>
        <w:gridCol w:w="2870"/>
      </w:tblGrid>
      <w:tr w:rsidR="00A7751B" w:rsidRPr="002A0CC0" w14:paraId="31A85110" w14:textId="77777777" w:rsidTr="00DF143B">
        <w:trPr>
          <w:trHeight w:val="300"/>
          <w:jc w:val="center"/>
        </w:trPr>
        <w:tc>
          <w:tcPr>
            <w:tcW w:w="2154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E2E9E2" w14:textId="77777777" w:rsidR="00A7751B" w:rsidRPr="002A0CC0" w:rsidRDefault="0074658D">
            <w:r w:rsidRPr="002A0CC0">
              <w:rPr>
                <w:rFonts w:ascii="Aptos" w:hAnsi="Aptos"/>
                <w:b/>
                <w:sz w:val="17"/>
              </w:rPr>
              <w:t>Artefacto / release</w:t>
            </w:r>
          </w:p>
        </w:tc>
        <w:tc>
          <w:tcPr>
            <w:tcW w:w="323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335BBD" w14:textId="77777777" w:rsidR="00A7751B" w:rsidRPr="002A0CC0" w:rsidRDefault="00A7751B"/>
        </w:tc>
        <w:tc>
          <w:tcPr>
            <w:tcW w:w="170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5535D4B" w14:textId="77777777" w:rsidR="00A7751B" w:rsidRPr="002A0CC0" w:rsidRDefault="0074658D">
            <w:r w:rsidRPr="002A0CC0">
              <w:rPr>
                <w:rFonts w:ascii="Aptos" w:hAnsi="Aptos"/>
                <w:b/>
                <w:sz w:val="17"/>
              </w:rPr>
              <w:t>Versión</w:t>
            </w:r>
          </w:p>
        </w:tc>
        <w:tc>
          <w:tcPr>
            <w:tcW w:w="287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2ED4D9" w14:textId="77777777" w:rsidR="00A7751B" w:rsidRPr="002A0CC0" w:rsidRDefault="00A7751B"/>
        </w:tc>
      </w:tr>
      <w:tr w:rsidR="00A7751B" w:rsidRPr="002A0CC0" w14:paraId="45BE333A" w14:textId="77777777" w:rsidTr="00DF143B">
        <w:trPr>
          <w:trHeight w:val="300"/>
          <w:jc w:val="center"/>
        </w:trPr>
        <w:tc>
          <w:tcPr>
            <w:tcW w:w="2154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3AB08D" w14:textId="77777777" w:rsidR="00A7751B" w:rsidRPr="002A0CC0" w:rsidRDefault="0074658D">
            <w:r w:rsidRPr="002A0CC0">
              <w:rPr>
                <w:rFonts w:ascii="Aptos" w:hAnsi="Aptos"/>
                <w:b/>
                <w:sz w:val="17"/>
              </w:rPr>
              <w:t>Aprobador 1</w:t>
            </w:r>
          </w:p>
        </w:tc>
        <w:tc>
          <w:tcPr>
            <w:tcW w:w="323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93CD9D" w14:textId="77777777" w:rsidR="00A7751B" w:rsidRPr="002A0CC0" w:rsidRDefault="00A7751B"/>
        </w:tc>
        <w:tc>
          <w:tcPr>
            <w:tcW w:w="170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43E94F" w14:textId="77777777" w:rsidR="00A7751B" w:rsidRPr="002A0CC0" w:rsidRDefault="0074658D">
            <w:r w:rsidRPr="002A0CC0">
              <w:rPr>
                <w:rFonts w:ascii="Aptos" w:hAnsi="Aptos"/>
                <w:b/>
                <w:sz w:val="17"/>
              </w:rPr>
              <w:t>Firma / fecha</w:t>
            </w:r>
          </w:p>
        </w:tc>
        <w:tc>
          <w:tcPr>
            <w:tcW w:w="287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5A5D68" w14:textId="77777777" w:rsidR="00A7751B" w:rsidRPr="002A0CC0" w:rsidRDefault="00A7751B"/>
        </w:tc>
      </w:tr>
      <w:tr w:rsidR="00A7751B" w:rsidRPr="002A0CC0" w14:paraId="1E5A52F2" w14:textId="77777777" w:rsidTr="00DF143B">
        <w:trPr>
          <w:trHeight w:val="300"/>
          <w:jc w:val="center"/>
        </w:trPr>
        <w:tc>
          <w:tcPr>
            <w:tcW w:w="2154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C006BF" w14:textId="77777777" w:rsidR="00A7751B" w:rsidRPr="002A0CC0" w:rsidRDefault="0074658D">
            <w:r w:rsidRPr="002A0CC0">
              <w:rPr>
                <w:rFonts w:ascii="Aptos" w:hAnsi="Aptos"/>
                <w:b/>
                <w:sz w:val="17"/>
              </w:rPr>
              <w:t>Aprobador 2</w:t>
            </w:r>
          </w:p>
        </w:tc>
        <w:tc>
          <w:tcPr>
            <w:tcW w:w="323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CF9C96" w14:textId="77777777" w:rsidR="00A7751B" w:rsidRPr="002A0CC0" w:rsidRDefault="00A7751B"/>
        </w:tc>
        <w:tc>
          <w:tcPr>
            <w:tcW w:w="170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B7001C" w14:textId="77777777" w:rsidR="00A7751B" w:rsidRPr="002A0CC0" w:rsidRDefault="0074658D">
            <w:r w:rsidRPr="002A0CC0">
              <w:rPr>
                <w:rFonts w:ascii="Aptos" w:hAnsi="Aptos"/>
                <w:b/>
                <w:sz w:val="17"/>
              </w:rPr>
              <w:t>Firma / fecha</w:t>
            </w:r>
          </w:p>
        </w:tc>
        <w:tc>
          <w:tcPr>
            <w:tcW w:w="287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8BEEF1" w14:textId="77777777" w:rsidR="00A7751B" w:rsidRPr="002A0CC0" w:rsidRDefault="00A7751B"/>
        </w:tc>
      </w:tr>
      <w:tr w:rsidR="00A7751B" w:rsidRPr="002A0CC0" w14:paraId="41D3DBA2" w14:textId="77777777" w:rsidTr="00DF143B">
        <w:trPr>
          <w:trHeight w:val="300"/>
          <w:jc w:val="center"/>
        </w:trPr>
        <w:tc>
          <w:tcPr>
            <w:tcW w:w="2154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2CC028" w14:textId="77777777" w:rsidR="00A7751B" w:rsidRPr="002A0CC0" w:rsidRDefault="0074658D">
            <w:r w:rsidRPr="002A0CC0">
              <w:rPr>
                <w:rFonts w:ascii="Aptos" w:hAnsi="Aptos"/>
                <w:b/>
                <w:sz w:val="17"/>
              </w:rPr>
              <w:t>Observaciones</w:t>
            </w:r>
          </w:p>
        </w:tc>
        <w:tc>
          <w:tcPr>
            <w:tcW w:w="323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D47D22" w14:textId="77777777" w:rsidR="00A7751B" w:rsidRPr="002A0CC0" w:rsidRDefault="00A7751B"/>
        </w:tc>
        <w:tc>
          <w:tcPr>
            <w:tcW w:w="1701" w:type="dxa"/>
            <w:shd w:val="clear" w:color="auto" w:fill="E5004C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D16531" w14:textId="77777777" w:rsidR="00A7751B" w:rsidRPr="002A0CC0" w:rsidRDefault="00A7751B"/>
        </w:tc>
        <w:tc>
          <w:tcPr>
            <w:tcW w:w="287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F23F753" w14:textId="77777777" w:rsidR="00A7751B" w:rsidRPr="002A0CC0" w:rsidRDefault="00A7751B"/>
        </w:tc>
      </w:tr>
    </w:tbl>
    <w:p w14:paraId="779D9D55" w14:textId="77777777" w:rsidR="000912B5" w:rsidRDefault="000912B5"/>
    <w:sectPr w:rsidR="000912B5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020" w:right="1077" w:bottom="1020" w:left="107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B0D2A" w14:textId="77777777" w:rsidR="007E12E0" w:rsidRPr="002A0CC0" w:rsidRDefault="007E12E0">
      <w:pPr>
        <w:spacing w:after="0" w:line="240" w:lineRule="auto"/>
      </w:pPr>
      <w:r w:rsidRPr="002A0CC0">
        <w:separator/>
      </w:r>
    </w:p>
  </w:endnote>
  <w:endnote w:type="continuationSeparator" w:id="0">
    <w:p w14:paraId="4FC7814D" w14:textId="77777777" w:rsidR="007E12E0" w:rsidRPr="002A0CC0" w:rsidRDefault="007E12E0">
      <w:pPr>
        <w:spacing w:after="0" w:line="240" w:lineRule="auto"/>
      </w:pPr>
      <w:r w:rsidRPr="002A0C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6C567" w14:textId="77777777" w:rsidR="00DF143B" w:rsidRDefault="00DF143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A16BE" w14:textId="136E3906" w:rsidR="00A7751B" w:rsidRPr="002A0CC0" w:rsidRDefault="0074658D">
    <w:pPr>
      <w:pStyle w:val="Piedepgina"/>
      <w:jc w:val="center"/>
    </w:pPr>
    <w:r w:rsidRPr="002A0CC0">
      <w:rPr>
        <w:color w:val="646464"/>
        <w:sz w:val="16"/>
      </w:rPr>
      <w:t xml:space="preserve">Uso interno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6BE9D" w14:textId="77777777" w:rsidR="00DF143B" w:rsidRDefault="00DF143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DEB2C" w14:textId="77777777" w:rsidR="007E12E0" w:rsidRPr="002A0CC0" w:rsidRDefault="007E12E0">
      <w:pPr>
        <w:spacing w:after="0" w:line="240" w:lineRule="auto"/>
      </w:pPr>
      <w:r w:rsidRPr="002A0CC0">
        <w:separator/>
      </w:r>
    </w:p>
  </w:footnote>
  <w:footnote w:type="continuationSeparator" w:id="0">
    <w:p w14:paraId="7D3CD2BE" w14:textId="77777777" w:rsidR="007E12E0" w:rsidRPr="002A0CC0" w:rsidRDefault="007E12E0">
      <w:pPr>
        <w:spacing w:after="0" w:line="240" w:lineRule="auto"/>
      </w:pPr>
      <w:r w:rsidRPr="002A0C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5B60D" w14:textId="77777777" w:rsidR="00DF143B" w:rsidRDefault="00DF143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5C1A6" w14:textId="0F0A0A4F" w:rsidR="00A7751B" w:rsidRPr="002A0CC0" w:rsidRDefault="00695843" w:rsidP="00695DF3">
    <w:pPr>
      <w:pStyle w:val="Encabezado"/>
      <w:rPr>
        <w:color w:val="646464"/>
        <w:sz w:val="16"/>
        <w:szCs w:val="16"/>
      </w:rPr>
    </w:pPr>
    <w:r>
      <w:rPr>
        <w:noProof/>
      </w:rPr>
      <w:drawing>
        <wp:inline distT="0" distB="0" distL="0" distR="0" wp14:anchorId="06A3AA45" wp14:editId="4FC7C8B8">
          <wp:extent cx="979924" cy="278814"/>
          <wp:effectExtent l="0" t="0" r="0" b="6985"/>
          <wp:docPr id="1148605915" name="Picture 4988979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9924" cy="2788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646464"/>
        <w:sz w:val="16"/>
        <w:szCs w:val="16"/>
      </w:rPr>
      <w:tab/>
    </w:r>
    <w:r>
      <w:rPr>
        <w:color w:val="646464"/>
        <w:sz w:val="16"/>
        <w:szCs w:val="16"/>
      </w:rPr>
      <w:tab/>
    </w:r>
    <w:r w:rsidR="1B60CA4E" w:rsidRPr="1B60CA4E">
      <w:rPr>
        <w:color w:val="646464"/>
        <w:sz w:val="16"/>
        <w:szCs w:val="16"/>
      </w:rPr>
      <w:t>Epigram · Plantilla controlada · FT-SW-005</w:t>
    </w:r>
    <w:r w:rsidR="007B21DD">
      <w:rPr>
        <w:color w:val="646464"/>
        <w:sz w:val="16"/>
        <w:szCs w:val="16"/>
      </w:rPr>
      <w:t>-C5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5B0A6" w14:textId="77777777" w:rsidR="00DF143B" w:rsidRDefault="00DF143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9790610">
    <w:abstractNumId w:val="8"/>
  </w:num>
  <w:num w:numId="2" w16cid:durableId="285236763">
    <w:abstractNumId w:val="6"/>
  </w:num>
  <w:num w:numId="3" w16cid:durableId="1521967418">
    <w:abstractNumId w:val="5"/>
  </w:num>
  <w:num w:numId="4" w16cid:durableId="773593746">
    <w:abstractNumId w:val="4"/>
  </w:num>
  <w:num w:numId="5" w16cid:durableId="1548563317">
    <w:abstractNumId w:val="7"/>
  </w:num>
  <w:num w:numId="6" w16cid:durableId="603924104">
    <w:abstractNumId w:val="3"/>
  </w:num>
  <w:num w:numId="7" w16cid:durableId="864638291">
    <w:abstractNumId w:val="2"/>
  </w:num>
  <w:num w:numId="8" w16cid:durableId="788889477">
    <w:abstractNumId w:val="1"/>
  </w:num>
  <w:num w:numId="9" w16cid:durableId="1872496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linkStyle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4AD1"/>
    <w:rsid w:val="00016303"/>
    <w:rsid w:val="0002629E"/>
    <w:rsid w:val="00026E9D"/>
    <w:rsid w:val="00034616"/>
    <w:rsid w:val="00042894"/>
    <w:rsid w:val="0006063C"/>
    <w:rsid w:val="00086386"/>
    <w:rsid w:val="000912B5"/>
    <w:rsid w:val="000C2589"/>
    <w:rsid w:val="00101A70"/>
    <w:rsid w:val="00106C8A"/>
    <w:rsid w:val="00112704"/>
    <w:rsid w:val="00116234"/>
    <w:rsid w:val="0013118A"/>
    <w:rsid w:val="00143F00"/>
    <w:rsid w:val="00144CFC"/>
    <w:rsid w:val="0015074B"/>
    <w:rsid w:val="00154D63"/>
    <w:rsid w:val="00166E70"/>
    <w:rsid w:val="00175D39"/>
    <w:rsid w:val="001913D7"/>
    <w:rsid w:val="001A3437"/>
    <w:rsid w:val="001F0CAD"/>
    <w:rsid w:val="001F24E8"/>
    <w:rsid w:val="001F2D05"/>
    <w:rsid w:val="00227BB3"/>
    <w:rsid w:val="002565FC"/>
    <w:rsid w:val="00272D16"/>
    <w:rsid w:val="0029639D"/>
    <w:rsid w:val="00296D24"/>
    <w:rsid w:val="002A0CC0"/>
    <w:rsid w:val="002D6C6C"/>
    <w:rsid w:val="002D7887"/>
    <w:rsid w:val="002F679D"/>
    <w:rsid w:val="00326F90"/>
    <w:rsid w:val="00380D3C"/>
    <w:rsid w:val="00394039"/>
    <w:rsid w:val="003A7DDD"/>
    <w:rsid w:val="003B325C"/>
    <w:rsid w:val="003C6B82"/>
    <w:rsid w:val="004F3AA1"/>
    <w:rsid w:val="005160A0"/>
    <w:rsid w:val="005C567B"/>
    <w:rsid w:val="005D3EE5"/>
    <w:rsid w:val="005D68AA"/>
    <w:rsid w:val="00612E2B"/>
    <w:rsid w:val="006216DD"/>
    <w:rsid w:val="0064505C"/>
    <w:rsid w:val="0064516C"/>
    <w:rsid w:val="0064562E"/>
    <w:rsid w:val="00695843"/>
    <w:rsid w:val="00695DF3"/>
    <w:rsid w:val="006E6672"/>
    <w:rsid w:val="006E6DD3"/>
    <w:rsid w:val="00700049"/>
    <w:rsid w:val="007308D2"/>
    <w:rsid w:val="0074658D"/>
    <w:rsid w:val="007710E7"/>
    <w:rsid w:val="00771835"/>
    <w:rsid w:val="007A0614"/>
    <w:rsid w:val="007A6FE8"/>
    <w:rsid w:val="007B21DD"/>
    <w:rsid w:val="007D3B07"/>
    <w:rsid w:val="007E12E0"/>
    <w:rsid w:val="00804949"/>
    <w:rsid w:val="00824706"/>
    <w:rsid w:val="008624A6"/>
    <w:rsid w:val="0088681F"/>
    <w:rsid w:val="008872B0"/>
    <w:rsid w:val="008B14CC"/>
    <w:rsid w:val="00905EC3"/>
    <w:rsid w:val="0093496C"/>
    <w:rsid w:val="00956DC4"/>
    <w:rsid w:val="00986389"/>
    <w:rsid w:val="009C2400"/>
    <w:rsid w:val="009E7F12"/>
    <w:rsid w:val="00A13FF3"/>
    <w:rsid w:val="00A7751B"/>
    <w:rsid w:val="00A90CA5"/>
    <w:rsid w:val="00AA1D8D"/>
    <w:rsid w:val="00AA3C36"/>
    <w:rsid w:val="00B23B50"/>
    <w:rsid w:val="00B47730"/>
    <w:rsid w:val="00B8029B"/>
    <w:rsid w:val="00BC2EDD"/>
    <w:rsid w:val="00BF175F"/>
    <w:rsid w:val="00BF7EE0"/>
    <w:rsid w:val="00C07CA2"/>
    <w:rsid w:val="00C37B91"/>
    <w:rsid w:val="00C47CF9"/>
    <w:rsid w:val="00C8446F"/>
    <w:rsid w:val="00C86476"/>
    <w:rsid w:val="00CB0664"/>
    <w:rsid w:val="00CC359F"/>
    <w:rsid w:val="00CD0682"/>
    <w:rsid w:val="00CD2556"/>
    <w:rsid w:val="00D14886"/>
    <w:rsid w:val="00D16FB0"/>
    <w:rsid w:val="00D30494"/>
    <w:rsid w:val="00DC4DDE"/>
    <w:rsid w:val="00DE46C5"/>
    <w:rsid w:val="00DF143B"/>
    <w:rsid w:val="00DF5FE0"/>
    <w:rsid w:val="00E61AC4"/>
    <w:rsid w:val="00E80E37"/>
    <w:rsid w:val="00EE410B"/>
    <w:rsid w:val="00F04329"/>
    <w:rsid w:val="00F0434E"/>
    <w:rsid w:val="00F3003A"/>
    <w:rsid w:val="00F348C2"/>
    <w:rsid w:val="00F502E7"/>
    <w:rsid w:val="00F61046"/>
    <w:rsid w:val="00FC693F"/>
    <w:rsid w:val="1AC5F6A7"/>
    <w:rsid w:val="1B60CA4E"/>
    <w:rsid w:val="56C29322"/>
    <w:rsid w:val="77D18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C82602"/>
  <w14:defaultImageDpi w14:val="300"/>
  <w15:docId w15:val="{56BF84A9-ED2E-4A59-9A8C-BF3A3199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706"/>
    <w:pPr>
      <w:spacing w:after="160" w:line="278" w:lineRule="auto"/>
    </w:pPr>
    <w:rPr>
      <w:rFonts w:eastAsiaTheme="minorHAnsi"/>
      <w:kern w:val="2"/>
      <w:sz w:val="24"/>
      <w:szCs w:val="24"/>
      <w:lang w:val="es-CO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  <w:rsid w:val="00824706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824706"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odySmall">
    <w:name w:val="BodySmall"/>
    <w:rPr>
      <w:rFonts w:ascii="Aptos" w:hAnsi="Aptos"/>
      <w:sz w:val="18"/>
    </w:rPr>
  </w:style>
  <w:style w:type="paragraph" w:customStyle="1" w:styleId="TitleBlue">
    <w:name w:val="TitleBlue"/>
    <w:rPr>
      <w:rFonts w:ascii="Aptos" w:hAnsi="Aptos"/>
      <w:b/>
      <w:color w:val="1F4E79"/>
      <w:sz w:val="36"/>
    </w:rPr>
  </w:style>
  <w:style w:type="paragraph" w:customStyle="1" w:styleId="HeadingBlue">
    <w:name w:val="HeadingBlue"/>
    <w:rPr>
      <w:rFonts w:ascii="Aptos" w:hAnsi="Aptos"/>
      <w:b/>
      <w:color w:val="1F4E79"/>
      <w:sz w:val="24"/>
    </w:rPr>
  </w:style>
  <w:style w:type="paragraph" w:styleId="Revisin">
    <w:name w:val="Revision"/>
    <w:hidden/>
    <w:uiPriority w:val="99"/>
    <w:semiHidden/>
    <w:rsid w:val="00296D24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A94B96-D06B-4041-9086-EE56BD6FA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F929AD-6B38-4155-A5C7-7B81DA7660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699474-4AC3-4F50-AA28-004C927BE9C0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582</Words>
  <Characters>3204</Characters>
  <Application>Microsoft Office Word</Application>
  <DocSecurity>0</DocSecurity>
  <Lines>26</Lines>
  <Paragraphs>7</Paragraphs>
  <ScaleCrop>false</ScaleCrop>
  <Manager/>
  <Company/>
  <LinksUpToDate>false</LinksUpToDate>
  <CharactersWithSpaces>3779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</dc:creator>
  <cp:keywords/>
  <cp:lastModifiedBy>Julián Rojas</cp:lastModifiedBy>
  <cp:revision>21</cp:revision>
  <dcterms:created xsi:type="dcterms:W3CDTF">2026-03-24T15:23:00Z</dcterms:created>
  <dcterms:modified xsi:type="dcterms:W3CDTF">2026-06-03T22:01:00Z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